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00AD9" w14:textId="433CD994" w:rsidR="0063193C" w:rsidRDefault="0063193C" w:rsidP="0094526D">
      <w:pPr>
        <w:rPr>
          <w:b/>
          <w:bCs/>
          <w:sz w:val="24"/>
          <w:szCs w:val="24"/>
        </w:rPr>
      </w:pPr>
      <w:r w:rsidRPr="00DA101E">
        <w:rPr>
          <w:b/>
          <w:bCs/>
          <w:sz w:val="24"/>
          <w:szCs w:val="24"/>
        </w:rPr>
        <w:t>FIRST) EXPERIENCES</w:t>
      </w:r>
    </w:p>
    <w:p w14:paraId="3CB1C140" w14:textId="66404DE0" w:rsidR="002D1C12" w:rsidRDefault="00E859A3" w:rsidP="009B1A74">
      <w:pPr>
        <w:rPr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DCCC188" wp14:editId="710647BD">
                <wp:simplePos x="0" y="0"/>
                <wp:positionH relativeFrom="column">
                  <wp:posOffset>8356600</wp:posOffset>
                </wp:positionH>
                <wp:positionV relativeFrom="paragraph">
                  <wp:posOffset>4739640</wp:posOffset>
                </wp:positionV>
                <wp:extent cx="209550" cy="336550"/>
                <wp:effectExtent l="0" t="0" r="57150" b="6350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3365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cei="http://schemas.microsoft.com/office/word/2026/wordml/cei">
            <w:pict>
              <v:shapetype w14:anchorId="0AFCF4E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" o:spid="_x0000_s1026" type="#_x0000_t32" style="position:absolute;margin-left:658pt;margin-top:373.2pt;width:16.5pt;height:26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" strokecolor="red" strokeweight=".5pt">
                <v:stroke endarrow="block" joinstyle="miter"/>
              </v:shape>
            </w:pict>
          </mc:Fallback>
        </mc:AlternateContent>
      </w:r>
      <w:r w:rsidR="004D68F5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038B45" wp14:editId="737614EA">
                <wp:simplePos x="0" y="0"/>
                <wp:positionH relativeFrom="margin">
                  <wp:posOffset>7993380</wp:posOffset>
                </wp:positionH>
                <wp:positionV relativeFrom="paragraph">
                  <wp:posOffset>4441190</wp:posOffset>
                </wp:positionV>
                <wp:extent cx="1016000" cy="31115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6000" cy="311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062919F" w14:textId="4F1377A8" w:rsidR="0063193C" w:rsidRDefault="0063193C">
                            <w:r w:rsidRPr="0063193C">
                              <w:t>Mandatory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038B45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629.4pt;margin-top:349.7pt;width:80pt;height:24.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" fillcolor="white [3201]" stroked="f" strokeweight=".5pt">
                <v:textbox>
                  <w:txbxContent>
                    <w:p w14:paraId="2062919F" w14:textId="4F1377A8" w:rsidR="0063193C" w:rsidRDefault="0063193C">
                      <w:r w:rsidRPr="0063193C">
                        <w:t>Mandatory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D1C12">
        <w:rPr>
          <w:b/>
          <w:bCs/>
          <w:sz w:val="24"/>
          <w:szCs w:val="24"/>
        </w:rPr>
        <w:t>1.1</w:t>
      </w:r>
      <w:proofErr w:type="gramStart"/>
      <w:r w:rsidR="002D1C12">
        <w:rPr>
          <w:b/>
          <w:bCs/>
          <w:sz w:val="24"/>
          <w:szCs w:val="24"/>
        </w:rPr>
        <w:t xml:space="preserve"> </w:t>
      </w:r>
      <w:r w:rsidR="00CD2607">
        <w:rPr>
          <w:b/>
          <w:bCs/>
          <w:sz w:val="24"/>
          <w:szCs w:val="24"/>
        </w:rPr>
        <w:t xml:space="preserve">  (</w:t>
      </w:r>
      <w:proofErr w:type="gramEnd"/>
      <w:r w:rsidR="002D1C12" w:rsidRPr="002D1C12">
        <w:rPr>
          <w:b/>
          <w:bCs/>
          <w:sz w:val="24"/>
          <w:szCs w:val="24"/>
          <w:lang w:bidi="ar-YE"/>
        </w:rPr>
        <w:t>previous projects) in the field of building and construction</w:t>
      </w:r>
      <w:r w:rsidR="002D1C12">
        <w:rPr>
          <w:b/>
          <w:bCs/>
          <w:sz w:val="24"/>
          <w:szCs w:val="24"/>
          <w:lang w:bidi="ar-YE"/>
        </w:rPr>
        <w:t>:</w:t>
      </w:r>
    </w:p>
    <w:tbl>
      <w:tblPr>
        <w:tblW w:w="12528" w:type="dxa"/>
        <w:tblLayout w:type="fixed"/>
        <w:tblLook w:val="04A0" w:firstRow="1" w:lastRow="0" w:firstColumn="1" w:lastColumn="0" w:noHBand="0" w:noVBand="1"/>
      </w:tblPr>
      <w:tblGrid>
        <w:gridCol w:w="430"/>
        <w:gridCol w:w="1271"/>
        <w:gridCol w:w="851"/>
        <w:gridCol w:w="883"/>
        <w:gridCol w:w="666"/>
        <w:gridCol w:w="830"/>
        <w:gridCol w:w="874"/>
        <w:gridCol w:w="2388"/>
        <w:gridCol w:w="1096"/>
        <w:gridCol w:w="1070"/>
        <w:gridCol w:w="652"/>
        <w:gridCol w:w="803"/>
        <w:gridCol w:w="714"/>
      </w:tblGrid>
      <w:tr w:rsidR="00423BF8" w:rsidRPr="00423BF8" w14:paraId="16DB1642" w14:textId="77777777" w:rsidTr="002D1C12">
        <w:trPr>
          <w:trHeight w:val="570"/>
        </w:trPr>
        <w:tc>
          <w:tcPr>
            <w:tcW w:w="4101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4473C4" w:fill="305496"/>
            <w:noWrap/>
            <w:vAlign w:val="center"/>
            <w:hideMark/>
          </w:tcPr>
          <w:p w14:paraId="271DF308" w14:textId="77777777" w:rsidR="00423BF8" w:rsidRPr="00423BF8" w:rsidRDefault="00423BF8" w:rsidP="00423B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 </w:t>
            </w:r>
          </w:p>
        </w:tc>
        <w:tc>
          <w:tcPr>
            <w:tcW w:w="4092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4473C4" w:fill="305496"/>
            <w:noWrap/>
            <w:vAlign w:val="center"/>
            <w:hideMark/>
          </w:tcPr>
          <w:p w14:paraId="43013C11" w14:textId="77777777" w:rsidR="00423BF8" w:rsidRPr="00423BF8" w:rsidRDefault="00423BF8" w:rsidP="00423B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 </w:t>
            </w:r>
          </w:p>
        </w:tc>
        <w:tc>
          <w:tcPr>
            <w:tcW w:w="216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305496"/>
            <w:noWrap/>
            <w:vAlign w:val="center"/>
            <w:hideMark/>
          </w:tcPr>
          <w:p w14:paraId="216A40ED" w14:textId="77777777" w:rsidR="00423BF8" w:rsidRPr="00423BF8" w:rsidRDefault="00423BF8" w:rsidP="00423B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Progress/</w:t>
            </w: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rtl/>
              </w:rPr>
              <w:t>الإنجاز</w:t>
            </w:r>
          </w:p>
        </w:tc>
        <w:tc>
          <w:tcPr>
            <w:tcW w:w="216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4473C4" w:fill="305496"/>
            <w:noWrap/>
            <w:vAlign w:val="center"/>
            <w:hideMark/>
          </w:tcPr>
          <w:p w14:paraId="04499B65" w14:textId="77777777" w:rsidR="00423BF8" w:rsidRPr="00423BF8" w:rsidRDefault="00423BF8" w:rsidP="00423B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Client Contact Details</w:t>
            </w:r>
          </w:p>
        </w:tc>
      </w:tr>
      <w:tr w:rsidR="002D1C12" w:rsidRPr="00423BF8" w14:paraId="5C12A750" w14:textId="77777777" w:rsidTr="0094526D">
        <w:trPr>
          <w:trHeight w:val="689"/>
        </w:trPr>
        <w:tc>
          <w:tcPr>
            <w:tcW w:w="4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305496"/>
            <w:noWrap/>
            <w:vAlign w:val="center"/>
            <w:hideMark/>
          </w:tcPr>
          <w:p w14:paraId="6DF1AE07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No</w:t>
            </w:r>
          </w:p>
        </w:tc>
        <w:tc>
          <w:tcPr>
            <w:tcW w:w="12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305496"/>
            <w:vAlign w:val="center"/>
            <w:hideMark/>
          </w:tcPr>
          <w:p w14:paraId="6BAE2A64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 xml:space="preserve">Contract name / </w:t>
            </w: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rtl/>
              </w:rPr>
              <w:t>إسم العقد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139D353E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 xml:space="preserve">Value / </w:t>
            </w: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rtl/>
              </w:rPr>
              <w:t>قيمة العقد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305496"/>
            <w:vAlign w:val="center"/>
            <w:hideMark/>
          </w:tcPr>
          <w:p w14:paraId="11104931" w14:textId="77777777" w:rsidR="002D1C12" w:rsidRPr="00423BF8" w:rsidRDefault="002D1C12" w:rsidP="00423BF8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rtl/>
              </w:rPr>
              <w:t xml:space="preserve">موقع المشروع / </w:t>
            </w: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Project Location</w:t>
            </w:r>
          </w:p>
        </w:tc>
        <w:tc>
          <w:tcPr>
            <w:tcW w:w="6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305496"/>
            <w:noWrap/>
            <w:vAlign w:val="center"/>
            <w:hideMark/>
          </w:tcPr>
          <w:p w14:paraId="38D4A316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rtl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 xml:space="preserve">Client / </w:t>
            </w: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rtl/>
              </w:rPr>
              <w:t>جهة التعاقد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305496"/>
            <w:vAlign w:val="center"/>
            <w:hideMark/>
          </w:tcPr>
          <w:p w14:paraId="50814501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 xml:space="preserve">Date of signing/ </w:t>
            </w: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rtl/>
              </w:rPr>
              <w:t>تاريخ توقيع العقد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305496"/>
            <w:vAlign w:val="center"/>
            <w:hideMark/>
          </w:tcPr>
          <w:p w14:paraId="0A41122E" w14:textId="77777777" w:rsidR="002D1C12" w:rsidRPr="00423BF8" w:rsidRDefault="002D1C12" w:rsidP="00423BF8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rtl/>
              </w:rPr>
              <w:t xml:space="preserve">فترة العقد / </w:t>
            </w: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Contract Duration</w:t>
            </w: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3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305496"/>
            <w:vAlign w:val="center"/>
            <w:hideMark/>
          </w:tcPr>
          <w:p w14:paraId="5FFDD347" w14:textId="3BBCBB93" w:rsidR="002D1C12" w:rsidRPr="00423BF8" w:rsidRDefault="002D1C12" w:rsidP="00423B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 xml:space="preserve">Project main </w:t>
            </w:r>
            <w:r w:rsidR="00CD2607"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components</w:t>
            </w: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/</w:t>
            </w: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rtl/>
              </w:rPr>
              <w:t>مكونات المشروع الرئيسية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305496"/>
            <w:vAlign w:val="center"/>
            <w:hideMark/>
          </w:tcPr>
          <w:p w14:paraId="279F4467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Estimated Completion date</w:t>
            </w:r>
          </w:p>
        </w:tc>
        <w:tc>
          <w:tcPr>
            <w:tcW w:w="10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305496"/>
            <w:vAlign w:val="center"/>
            <w:hideMark/>
          </w:tcPr>
          <w:p w14:paraId="240FF5B1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Progress percentage up to date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305496"/>
            <w:vAlign w:val="center"/>
            <w:hideMark/>
          </w:tcPr>
          <w:p w14:paraId="13514BB7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 xml:space="preserve">Name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305496"/>
            <w:vAlign w:val="center"/>
            <w:hideMark/>
          </w:tcPr>
          <w:p w14:paraId="30D258BD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 xml:space="preserve">Phone number 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305496"/>
            <w:vAlign w:val="center"/>
            <w:hideMark/>
          </w:tcPr>
          <w:p w14:paraId="10A3196A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 xml:space="preserve">E-mail </w:t>
            </w:r>
          </w:p>
        </w:tc>
      </w:tr>
      <w:tr w:rsidR="002D1C12" w:rsidRPr="00423BF8" w14:paraId="1FD6910C" w14:textId="77777777" w:rsidTr="00AD063D">
        <w:trPr>
          <w:trHeight w:val="567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2A97D8E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B429417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4381896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bookmarkStart w:id="0" w:name="RANGE!C4"/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  <w:bookmarkEnd w:id="0"/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714115B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7EA81E3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A85B349" w14:textId="77777777" w:rsidR="002D1C12" w:rsidRPr="00423BF8" w:rsidRDefault="002D1C12" w:rsidP="00423B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63BDED9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5C81317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  <w:p w14:paraId="0D834E6E" w14:textId="6E420509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16496E6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AFDAD3B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0EB6256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1286189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14:paraId="2532904D" w14:textId="2568673D" w:rsidR="002D1C12" w:rsidRPr="00423BF8" w:rsidRDefault="002D1C12" w:rsidP="00423B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563C1"/>
                <w:sz w:val="16"/>
                <w:szCs w:val="16"/>
                <w:u w:val="single"/>
              </w:rPr>
            </w:pPr>
          </w:p>
        </w:tc>
      </w:tr>
      <w:tr w:rsidR="002D1C12" w:rsidRPr="00423BF8" w14:paraId="78F7768E" w14:textId="77777777" w:rsidTr="00AD063D">
        <w:trPr>
          <w:trHeight w:val="567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7403F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85DEB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7E095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F704B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3E7FA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74FE4" w14:textId="77777777" w:rsidR="002D1C12" w:rsidRPr="00423BF8" w:rsidRDefault="002D1C12" w:rsidP="00423B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0B126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B6826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  <w:p w14:paraId="1C4504A6" w14:textId="4B65BFC9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0284D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6DD34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0D574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899A82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93F1F" w14:textId="314D4556" w:rsidR="002D1C12" w:rsidRPr="00423BF8" w:rsidRDefault="002D1C12" w:rsidP="00423B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563C1"/>
                <w:sz w:val="16"/>
                <w:szCs w:val="16"/>
                <w:u w:val="single"/>
              </w:rPr>
            </w:pPr>
          </w:p>
        </w:tc>
      </w:tr>
      <w:tr w:rsidR="002D1C12" w:rsidRPr="00423BF8" w14:paraId="79FE4A1C" w14:textId="77777777" w:rsidTr="00AD063D">
        <w:trPr>
          <w:trHeight w:val="567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88C0DD0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FFAB184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F78DD56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ACFF18D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67288BD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2F47E51" w14:textId="77777777" w:rsidR="002D1C12" w:rsidRPr="00423BF8" w:rsidRDefault="002D1C12" w:rsidP="00423B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289EEA74" w14:textId="77777777" w:rsidR="002D1C12" w:rsidRPr="00423BF8" w:rsidRDefault="002D1C12" w:rsidP="00423B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618DA10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  <w:p w14:paraId="3E4125D3" w14:textId="39106C55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454D9E8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6387359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5EADDD8B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F1910E3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</w:tcPr>
          <w:p w14:paraId="0FA9A3D1" w14:textId="7C69B43A" w:rsidR="002D1C12" w:rsidRPr="00423BF8" w:rsidRDefault="002D1C12" w:rsidP="00423B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563C1"/>
                <w:sz w:val="16"/>
                <w:szCs w:val="16"/>
                <w:u w:val="single"/>
              </w:rPr>
            </w:pPr>
          </w:p>
        </w:tc>
      </w:tr>
      <w:tr w:rsidR="002D1C12" w:rsidRPr="00423BF8" w14:paraId="6723A853" w14:textId="77777777" w:rsidTr="00AD063D">
        <w:trPr>
          <w:trHeight w:val="567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E156D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8B6D0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A1697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16E35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DA870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3D1F1" w14:textId="77777777" w:rsidR="002D1C12" w:rsidRPr="00423BF8" w:rsidRDefault="002D1C12" w:rsidP="00423B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89CAC3" w14:textId="77777777" w:rsidR="002D1C12" w:rsidRPr="00423BF8" w:rsidRDefault="002D1C12" w:rsidP="00423B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EAB59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  <w:p w14:paraId="63413CC8" w14:textId="254BC62E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C5AC35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C4825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187394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16E12F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C9C1FB" w14:textId="7E3419EA" w:rsidR="002D1C12" w:rsidRPr="00423BF8" w:rsidRDefault="002D1C12" w:rsidP="00423B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563C1"/>
                <w:sz w:val="16"/>
                <w:szCs w:val="16"/>
                <w:u w:val="single"/>
              </w:rPr>
            </w:pPr>
          </w:p>
        </w:tc>
      </w:tr>
      <w:tr w:rsidR="002D1C12" w:rsidRPr="00423BF8" w14:paraId="49956969" w14:textId="77777777" w:rsidTr="00AD063D">
        <w:trPr>
          <w:trHeight w:val="567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DFD78CD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0104BF4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C3EB6AA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CF28E98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0553A5B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0AC866F" w14:textId="77777777" w:rsidR="002D1C12" w:rsidRPr="00423BF8" w:rsidRDefault="002D1C12" w:rsidP="00423B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15AE0DD8" w14:textId="77777777" w:rsidR="002D1C12" w:rsidRPr="00423BF8" w:rsidRDefault="002D1C12" w:rsidP="00423B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2479351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  <w:p w14:paraId="64124F2E" w14:textId="3D8E971A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D7471C7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73D9F81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21D0B41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F458BF6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</w:tcPr>
          <w:p w14:paraId="5A1743EB" w14:textId="2FD32829" w:rsidR="002D1C12" w:rsidRPr="00423BF8" w:rsidRDefault="002D1C12" w:rsidP="00423B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563C1"/>
                <w:sz w:val="16"/>
                <w:szCs w:val="16"/>
                <w:u w:val="single"/>
              </w:rPr>
            </w:pPr>
          </w:p>
        </w:tc>
      </w:tr>
      <w:tr w:rsidR="002D1C12" w:rsidRPr="00423BF8" w14:paraId="19A1979D" w14:textId="77777777" w:rsidTr="00AD063D">
        <w:trPr>
          <w:trHeight w:val="567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9AF39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3DB86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977E7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992AF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D4580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01825" w14:textId="77777777" w:rsidR="002D1C12" w:rsidRPr="00423BF8" w:rsidRDefault="002D1C12" w:rsidP="00423B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5AF258" w14:textId="77777777" w:rsidR="002D1C12" w:rsidRPr="00423BF8" w:rsidRDefault="002D1C12" w:rsidP="00423B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F9B02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  <w:p w14:paraId="3F19AF21" w14:textId="486B184A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6069C4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669CF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D5E95D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667358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3D9A7" w14:textId="52B87400" w:rsidR="002D1C12" w:rsidRPr="00423BF8" w:rsidRDefault="002D1C12" w:rsidP="00423B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563C1"/>
                <w:sz w:val="16"/>
                <w:szCs w:val="16"/>
                <w:u w:val="single"/>
              </w:rPr>
            </w:pPr>
          </w:p>
        </w:tc>
      </w:tr>
      <w:tr w:rsidR="002D1C12" w:rsidRPr="00423BF8" w14:paraId="3A4ABD86" w14:textId="77777777" w:rsidTr="00AD063D">
        <w:trPr>
          <w:trHeight w:val="567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742217F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F0BFF91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A58563C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9F11FAD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2590E8E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D904E35" w14:textId="77777777" w:rsidR="002D1C12" w:rsidRPr="00423BF8" w:rsidRDefault="002D1C12" w:rsidP="00423B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7414FAF4" w14:textId="77777777" w:rsidR="002D1C12" w:rsidRPr="00423BF8" w:rsidRDefault="002D1C12" w:rsidP="00423B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23881A9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  <w:p w14:paraId="7AC1B671" w14:textId="6AE73065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748109BB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55F2E5E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7F82811F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CA06C36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</w:tcPr>
          <w:p w14:paraId="41642776" w14:textId="09470C4E" w:rsidR="002D1C12" w:rsidRPr="00423BF8" w:rsidRDefault="002D1C12" w:rsidP="00423B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563C1"/>
                <w:sz w:val="16"/>
                <w:szCs w:val="16"/>
                <w:u w:val="single"/>
              </w:rPr>
            </w:pPr>
          </w:p>
        </w:tc>
      </w:tr>
      <w:tr w:rsidR="002D1C12" w:rsidRPr="00423BF8" w14:paraId="030C0D4D" w14:textId="77777777" w:rsidTr="00AD063D">
        <w:trPr>
          <w:trHeight w:val="567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5877B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B76AA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430B3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D0DCE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77C50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8F93B" w14:textId="77777777" w:rsidR="002D1C12" w:rsidRPr="00423BF8" w:rsidRDefault="002D1C12" w:rsidP="00423B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0E230C" w14:textId="77777777" w:rsidR="002D1C12" w:rsidRPr="00423BF8" w:rsidRDefault="002D1C12" w:rsidP="00423B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E0FFE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  <w:p w14:paraId="29987E9D" w14:textId="2F02D9E6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E121E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9F4DF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43DF0A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D035D0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AD225C" w14:textId="05AFB9D2" w:rsidR="002D1C12" w:rsidRPr="00423BF8" w:rsidRDefault="002D1C12" w:rsidP="00423B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563C1"/>
                <w:sz w:val="16"/>
                <w:szCs w:val="16"/>
                <w:u w:val="single"/>
              </w:rPr>
            </w:pPr>
          </w:p>
        </w:tc>
      </w:tr>
      <w:tr w:rsidR="002D1C12" w:rsidRPr="00423BF8" w14:paraId="6A32CA3F" w14:textId="77777777" w:rsidTr="00AD063D">
        <w:trPr>
          <w:trHeight w:val="567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066E96A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71541F5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5901230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316A240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65B3C1A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51D9CE4" w14:textId="77777777" w:rsidR="002D1C12" w:rsidRPr="00423BF8" w:rsidRDefault="002D1C12" w:rsidP="00423B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6C18C2CC" w14:textId="77777777" w:rsidR="002D1C12" w:rsidRPr="00423BF8" w:rsidRDefault="002D1C12" w:rsidP="00423B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60369EE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  <w:p w14:paraId="54CA9BAD" w14:textId="54BD877B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7BC31802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67CEE9B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1DA56C0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03EBE32" w14:textId="77777777" w:rsidR="002D1C12" w:rsidRPr="00423BF8" w:rsidRDefault="002D1C12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</w:tcPr>
          <w:p w14:paraId="721351B7" w14:textId="41786A95" w:rsidR="002D1C12" w:rsidRPr="00423BF8" w:rsidRDefault="002D1C12" w:rsidP="00423B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563C1"/>
                <w:sz w:val="16"/>
                <w:szCs w:val="16"/>
                <w:u w:val="single"/>
              </w:rPr>
            </w:pPr>
          </w:p>
        </w:tc>
      </w:tr>
      <w:tr w:rsidR="00A0367F" w:rsidRPr="00423BF8" w14:paraId="57024AE5" w14:textId="77777777" w:rsidTr="00AD063D">
        <w:trPr>
          <w:trHeight w:val="567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F3C651" w14:textId="33CFB445" w:rsidR="00A0367F" w:rsidRPr="00423BF8" w:rsidRDefault="00A0367F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0C1885" w14:textId="77777777" w:rsidR="00A0367F" w:rsidRPr="00423BF8" w:rsidRDefault="00A0367F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159356" w14:textId="77777777" w:rsidR="00A0367F" w:rsidRPr="00423BF8" w:rsidRDefault="00A0367F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C22F2C" w14:textId="77777777" w:rsidR="00A0367F" w:rsidRPr="00423BF8" w:rsidRDefault="00A0367F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98783C" w14:textId="77777777" w:rsidR="00A0367F" w:rsidRPr="00423BF8" w:rsidRDefault="00A0367F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497A0C" w14:textId="77777777" w:rsidR="00A0367F" w:rsidRPr="00423BF8" w:rsidRDefault="00A0367F" w:rsidP="00423B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FDC1FE8" w14:textId="77777777" w:rsidR="00A0367F" w:rsidRPr="00423BF8" w:rsidRDefault="00A0367F" w:rsidP="00423B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C109BB" w14:textId="77777777" w:rsidR="00A0367F" w:rsidRPr="00423BF8" w:rsidRDefault="00A0367F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A9F2DEB" w14:textId="77777777" w:rsidR="00A0367F" w:rsidRPr="00423BF8" w:rsidRDefault="00A0367F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B141D4" w14:textId="77777777" w:rsidR="00A0367F" w:rsidRPr="00423BF8" w:rsidRDefault="00A0367F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6371100" w14:textId="77777777" w:rsidR="00A0367F" w:rsidRPr="00423BF8" w:rsidRDefault="00A0367F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993DC35" w14:textId="77777777" w:rsidR="00A0367F" w:rsidRPr="00423BF8" w:rsidRDefault="00A0367F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873A15E" w14:textId="77777777" w:rsidR="00A0367F" w:rsidRPr="00AD063D" w:rsidRDefault="00A0367F" w:rsidP="00423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</w:tbl>
    <w:p w14:paraId="6CF4BE2C" w14:textId="5416EEF1" w:rsidR="00E84A8D" w:rsidRDefault="00E84A8D" w:rsidP="00BC51D8">
      <w:pPr>
        <w:rPr>
          <w:b/>
          <w:bCs/>
          <w:sz w:val="24"/>
          <w:szCs w:val="24"/>
        </w:rPr>
      </w:pPr>
    </w:p>
    <w:p w14:paraId="7D86E5FF" w14:textId="4EC16962" w:rsidR="00BC51D8" w:rsidRDefault="00BC51D8" w:rsidP="00BC51D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1.2 </w:t>
      </w:r>
      <w:proofErr w:type="gramStart"/>
      <w:r>
        <w:rPr>
          <w:b/>
          <w:bCs/>
          <w:sz w:val="24"/>
          <w:szCs w:val="24"/>
        </w:rPr>
        <w:t xml:space="preserve">   </w:t>
      </w:r>
      <w:r w:rsidRPr="002D1C12">
        <w:rPr>
          <w:b/>
          <w:bCs/>
          <w:sz w:val="24"/>
          <w:szCs w:val="24"/>
          <w:lang w:bidi="ar-YE"/>
        </w:rPr>
        <w:t>(</w:t>
      </w:r>
      <w:proofErr w:type="gramEnd"/>
      <w:r w:rsidRPr="002D1C12">
        <w:rPr>
          <w:b/>
          <w:bCs/>
          <w:sz w:val="24"/>
          <w:szCs w:val="24"/>
          <w:lang w:bidi="ar-YE"/>
        </w:rPr>
        <w:t xml:space="preserve">previous projects) </w:t>
      </w:r>
      <w:r w:rsidRPr="00BC51D8">
        <w:rPr>
          <w:b/>
          <w:bCs/>
          <w:sz w:val="24"/>
          <w:szCs w:val="24"/>
          <w:lang w:bidi="ar-YE"/>
        </w:rPr>
        <w:t>in the field of water and solar energy</w:t>
      </w:r>
      <w:r>
        <w:rPr>
          <w:b/>
          <w:bCs/>
          <w:sz w:val="24"/>
          <w:szCs w:val="24"/>
          <w:lang w:bidi="ar-YE"/>
        </w:rPr>
        <w:t>:</w:t>
      </w:r>
    </w:p>
    <w:tbl>
      <w:tblPr>
        <w:tblW w:w="12528" w:type="dxa"/>
        <w:tblLayout w:type="fixed"/>
        <w:tblLook w:val="04A0" w:firstRow="1" w:lastRow="0" w:firstColumn="1" w:lastColumn="0" w:noHBand="0" w:noVBand="1"/>
      </w:tblPr>
      <w:tblGrid>
        <w:gridCol w:w="430"/>
        <w:gridCol w:w="1271"/>
        <w:gridCol w:w="851"/>
        <w:gridCol w:w="883"/>
        <w:gridCol w:w="666"/>
        <w:gridCol w:w="830"/>
        <w:gridCol w:w="874"/>
        <w:gridCol w:w="2388"/>
        <w:gridCol w:w="1096"/>
        <w:gridCol w:w="1070"/>
        <w:gridCol w:w="652"/>
        <w:gridCol w:w="803"/>
        <w:gridCol w:w="714"/>
      </w:tblGrid>
      <w:tr w:rsidR="00BC51D8" w:rsidRPr="00423BF8" w14:paraId="3938A88C" w14:textId="77777777" w:rsidTr="00E02D1B">
        <w:trPr>
          <w:trHeight w:val="570"/>
        </w:trPr>
        <w:tc>
          <w:tcPr>
            <w:tcW w:w="4101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4473C4" w:fill="305496"/>
            <w:noWrap/>
            <w:vAlign w:val="center"/>
            <w:hideMark/>
          </w:tcPr>
          <w:p w14:paraId="3B326A76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 </w:t>
            </w:r>
          </w:p>
        </w:tc>
        <w:tc>
          <w:tcPr>
            <w:tcW w:w="4092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4473C4" w:fill="305496"/>
            <w:noWrap/>
            <w:vAlign w:val="center"/>
            <w:hideMark/>
          </w:tcPr>
          <w:p w14:paraId="182B1067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 </w:t>
            </w:r>
          </w:p>
        </w:tc>
        <w:tc>
          <w:tcPr>
            <w:tcW w:w="216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305496"/>
            <w:noWrap/>
            <w:vAlign w:val="center"/>
            <w:hideMark/>
          </w:tcPr>
          <w:p w14:paraId="47210999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Progress/</w:t>
            </w: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rtl/>
              </w:rPr>
              <w:t>الإنجاز</w:t>
            </w:r>
          </w:p>
        </w:tc>
        <w:tc>
          <w:tcPr>
            <w:tcW w:w="216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4473C4" w:fill="305496"/>
            <w:noWrap/>
            <w:vAlign w:val="center"/>
            <w:hideMark/>
          </w:tcPr>
          <w:p w14:paraId="597A05AD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Client Contact Details</w:t>
            </w:r>
          </w:p>
        </w:tc>
      </w:tr>
      <w:tr w:rsidR="00BC51D8" w:rsidRPr="00423BF8" w14:paraId="3D4DCAD1" w14:textId="77777777" w:rsidTr="0094526D">
        <w:trPr>
          <w:trHeight w:val="741"/>
        </w:trPr>
        <w:tc>
          <w:tcPr>
            <w:tcW w:w="4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305496"/>
            <w:noWrap/>
            <w:vAlign w:val="center"/>
            <w:hideMark/>
          </w:tcPr>
          <w:p w14:paraId="4DA6CF83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No</w:t>
            </w:r>
          </w:p>
        </w:tc>
        <w:tc>
          <w:tcPr>
            <w:tcW w:w="12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305496"/>
            <w:vAlign w:val="center"/>
            <w:hideMark/>
          </w:tcPr>
          <w:p w14:paraId="1373A777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 xml:space="preserve">Contract name / </w:t>
            </w: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rtl/>
              </w:rPr>
              <w:t>إسم العقد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56EC2FA9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 xml:space="preserve">Value / </w:t>
            </w: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rtl/>
              </w:rPr>
              <w:t>قيمة العقد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305496"/>
            <w:vAlign w:val="center"/>
            <w:hideMark/>
          </w:tcPr>
          <w:p w14:paraId="3DED3F69" w14:textId="77777777" w:rsidR="00BC51D8" w:rsidRPr="00423BF8" w:rsidRDefault="00BC51D8" w:rsidP="00E02D1B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rtl/>
              </w:rPr>
              <w:t xml:space="preserve">موقع المشروع / </w:t>
            </w: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Project Location</w:t>
            </w:r>
          </w:p>
        </w:tc>
        <w:tc>
          <w:tcPr>
            <w:tcW w:w="6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305496"/>
            <w:noWrap/>
            <w:vAlign w:val="center"/>
            <w:hideMark/>
          </w:tcPr>
          <w:p w14:paraId="51A670E4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rtl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 xml:space="preserve">Client / </w:t>
            </w: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rtl/>
              </w:rPr>
              <w:t>جهة التعاقد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305496"/>
            <w:vAlign w:val="center"/>
            <w:hideMark/>
          </w:tcPr>
          <w:p w14:paraId="7945BB2F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 xml:space="preserve">Date of signing/ </w:t>
            </w: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rtl/>
              </w:rPr>
              <w:t>تاريخ توقيع العقد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305496"/>
            <w:vAlign w:val="center"/>
            <w:hideMark/>
          </w:tcPr>
          <w:p w14:paraId="032AEA8C" w14:textId="77777777" w:rsidR="00BC51D8" w:rsidRPr="00423BF8" w:rsidRDefault="00BC51D8" w:rsidP="00E02D1B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rtl/>
              </w:rPr>
              <w:t xml:space="preserve">فترة العقد / </w:t>
            </w: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Contract Duration</w:t>
            </w: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3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305496"/>
            <w:vAlign w:val="center"/>
            <w:hideMark/>
          </w:tcPr>
          <w:p w14:paraId="2074A2B3" w14:textId="557B16ED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 xml:space="preserve">Project main </w:t>
            </w:r>
            <w:r w:rsidR="00BC70CD"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components</w:t>
            </w: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/</w:t>
            </w: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rtl/>
              </w:rPr>
              <w:t>مكونات المشروع الرئيسية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305496"/>
            <w:vAlign w:val="center"/>
            <w:hideMark/>
          </w:tcPr>
          <w:p w14:paraId="35927C74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Estimated Completion date</w:t>
            </w:r>
          </w:p>
        </w:tc>
        <w:tc>
          <w:tcPr>
            <w:tcW w:w="10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305496"/>
            <w:vAlign w:val="center"/>
            <w:hideMark/>
          </w:tcPr>
          <w:p w14:paraId="4FBD4D4D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Progress percentage up to date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305496"/>
            <w:vAlign w:val="center"/>
            <w:hideMark/>
          </w:tcPr>
          <w:p w14:paraId="2C4B50AD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 xml:space="preserve">Name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305496"/>
            <w:vAlign w:val="center"/>
            <w:hideMark/>
          </w:tcPr>
          <w:p w14:paraId="6062BE2F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 xml:space="preserve">Phone number 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305496"/>
            <w:vAlign w:val="center"/>
            <w:hideMark/>
          </w:tcPr>
          <w:p w14:paraId="4726F9E6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 xml:space="preserve">E-mail </w:t>
            </w:r>
          </w:p>
        </w:tc>
      </w:tr>
      <w:tr w:rsidR="00BC51D8" w:rsidRPr="00423BF8" w14:paraId="529A6055" w14:textId="77777777" w:rsidTr="00C04989">
        <w:trPr>
          <w:trHeight w:val="567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C6A7ABB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BF34AB9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F867F89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5D78CEC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94637FD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5DEC14C" w14:textId="77777777" w:rsidR="00BC51D8" w:rsidRPr="00423BF8" w:rsidRDefault="00BC51D8" w:rsidP="00E02D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DAA5907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B2621E8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  <w:p w14:paraId="60EF9C3E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349E3FE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4BC6F93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C112E3F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A280A8A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14:paraId="1D294074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563C1"/>
                <w:sz w:val="16"/>
                <w:szCs w:val="16"/>
                <w:u w:val="single"/>
              </w:rPr>
            </w:pPr>
          </w:p>
        </w:tc>
      </w:tr>
      <w:tr w:rsidR="00BC51D8" w:rsidRPr="00423BF8" w14:paraId="52700646" w14:textId="77777777" w:rsidTr="00C04989">
        <w:trPr>
          <w:trHeight w:val="567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E6D95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E924B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F24AE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F1475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09FE6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31AC3" w14:textId="77777777" w:rsidR="00BC51D8" w:rsidRPr="00423BF8" w:rsidRDefault="00BC51D8" w:rsidP="00E02D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68D5F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A49E2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  <w:p w14:paraId="40612ACF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41A84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A398F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EE33C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D06F28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51CD6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563C1"/>
                <w:sz w:val="16"/>
                <w:szCs w:val="16"/>
                <w:u w:val="single"/>
              </w:rPr>
            </w:pPr>
          </w:p>
        </w:tc>
      </w:tr>
      <w:tr w:rsidR="00BC51D8" w:rsidRPr="00423BF8" w14:paraId="4F573A44" w14:textId="77777777" w:rsidTr="00C04989">
        <w:trPr>
          <w:trHeight w:val="567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EAD7EAD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0E1851E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6BCBAAB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1522C1B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872D690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89E021E" w14:textId="77777777" w:rsidR="00BC51D8" w:rsidRPr="00423BF8" w:rsidRDefault="00BC51D8" w:rsidP="00E02D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20C40E65" w14:textId="77777777" w:rsidR="00BC51D8" w:rsidRPr="00423BF8" w:rsidRDefault="00BC51D8" w:rsidP="00E02D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C68F5D6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  <w:p w14:paraId="01ABCE9D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7221588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1A0DA9A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2EF0869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7225C0B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</w:tcPr>
          <w:p w14:paraId="6C31D8CE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563C1"/>
                <w:sz w:val="16"/>
                <w:szCs w:val="16"/>
                <w:u w:val="single"/>
              </w:rPr>
            </w:pPr>
          </w:p>
        </w:tc>
      </w:tr>
      <w:tr w:rsidR="00BC51D8" w:rsidRPr="00423BF8" w14:paraId="7D5903CD" w14:textId="77777777" w:rsidTr="00C04989">
        <w:trPr>
          <w:trHeight w:val="567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31E0A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44F95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DDAD3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0A65E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B5C90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AFE4" w14:textId="77777777" w:rsidR="00BC51D8" w:rsidRPr="00423BF8" w:rsidRDefault="00BC51D8" w:rsidP="00E02D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8AA4C7" w14:textId="77777777" w:rsidR="00BC51D8" w:rsidRPr="00423BF8" w:rsidRDefault="00BC51D8" w:rsidP="00E02D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0562A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  <w:p w14:paraId="58564400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7B9D6E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327E1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2DAEF2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9D2E7B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0CD51F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563C1"/>
                <w:sz w:val="16"/>
                <w:szCs w:val="16"/>
                <w:u w:val="single"/>
              </w:rPr>
            </w:pPr>
          </w:p>
        </w:tc>
      </w:tr>
      <w:tr w:rsidR="00BC51D8" w:rsidRPr="00423BF8" w14:paraId="2C76C9E3" w14:textId="77777777" w:rsidTr="00C04989">
        <w:trPr>
          <w:trHeight w:val="567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AF3C988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5873C33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01D498B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E9B2B3E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1D6C9E1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80BAD36" w14:textId="77777777" w:rsidR="00BC51D8" w:rsidRPr="00423BF8" w:rsidRDefault="00BC51D8" w:rsidP="00E02D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43009662" w14:textId="77777777" w:rsidR="00BC51D8" w:rsidRPr="00423BF8" w:rsidRDefault="00BC51D8" w:rsidP="00E02D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895F610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  <w:p w14:paraId="7C0D69B9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99DDAF7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7E5F9D8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CAE8B37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F1F9C38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</w:tcPr>
          <w:p w14:paraId="4AB8BEA6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563C1"/>
                <w:sz w:val="16"/>
                <w:szCs w:val="16"/>
                <w:u w:val="single"/>
              </w:rPr>
            </w:pPr>
          </w:p>
        </w:tc>
      </w:tr>
      <w:tr w:rsidR="00BC51D8" w:rsidRPr="00423BF8" w14:paraId="19CA3B3F" w14:textId="77777777" w:rsidTr="00C04989">
        <w:trPr>
          <w:trHeight w:val="567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BCC4D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980B5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B9EAF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36E07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0BCD5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943B9" w14:textId="77777777" w:rsidR="00BC51D8" w:rsidRPr="00423BF8" w:rsidRDefault="00BC51D8" w:rsidP="00E02D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07CBED" w14:textId="77777777" w:rsidR="00BC51D8" w:rsidRPr="00423BF8" w:rsidRDefault="00BC51D8" w:rsidP="00E02D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71405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  <w:p w14:paraId="3537E440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3C3C53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30428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2361BA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8E554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32894D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563C1"/>
                <w:sz w:val="16"/>
                <w:szCs w:val="16"/>
                <w:u w:val="single"/>
              </w:rPr>
            </w:pPr>
          </w:p>
        </w:tc>
      </w:tr>
      <w:tr w:rsidR="00BC51D8" w:rsidRPr="00423BF8" w14:paraId="58AD2BEC" w14:textId="77777777" w:rsidTr="00C04989">
        <w:trPr>
          <w:trHeight w:val="567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E4FA56B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089E94A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5C7999E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55D2527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1673271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F06FAC2" w14:textId="77777777" w:rsidR="00BC51D8" w:rsidRPr="00423BF8" w:rsidRDefault="00BC51D8" w:rsidP="00E02D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39CEB8EC" w14:textId="77777777" w:rsidR="00BC51D8" w:rsidRPr="00423BF8" w:rsidRDefault="00BC51D8" w:rsidP="00E02D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A990469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  <w:p w14:paraId="6B4AFF57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732AC95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E13B343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4D0D0BB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9E4630A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</w:tcPr>
          <w:p w14:paraId="69B82696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563C1"/>
                <w:sz w:val="16"/>
                <w:szCs w:val="16"/>
                <w:u w:val="single"/>
              </w:rPr>
            </w:pPr>
          </w:p>
        </w:tc>
      </w:tr>
      <w:tr w:rsidR="00BC51D8" w:rsidRPr="00423BF8" w14:paraId="32549D9E" w14:textId="77777777" w:rsidTr="00C04989">
        <w:trPr>
          <w:trHeight w:val="567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AD800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D349E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86937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93852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29DB9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98678" w14:textId="77777777" w:rsidR="00BC51D8" w:rsidRPr="00423BF8" w:rsidRDefault="00BC51D8" w:rsidP="00E02D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186F47" w14:textId="77777777" w:rsidR="00BC51D8" w:rsidRPr="00423BF8" w:rsidRDefault="00BC51D8" w:rsidP="00E02D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1CDCA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  <w:p w14:paraId="61F06D70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A33E39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6F710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90D8EE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DF248A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898233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563C1"/>
                <w:sz w:val="16"/>
                <w:szCs w:val="16"/>
                <w:u w:val="single"/>
              </w:rPr>
            </w:pPr>
          </w:p>
        </w:tc>
      </w:tr>
      <w:tr w:rsidR="00BC51D8" w:rsidRPr="00423BF8" w14:paraId="154AC628" w14:textId="77777777" w:rsidTr="00C04989">
        <w:trPr>
          <w:trHeight w:val="567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32F8DFD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26709B7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5EC6D0C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A204EB7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478756E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C3DEA94" w14:textId="77777777" w:rsidR="00BC51D8" w:rsidRPr="00423BF8" w:rsidRDefault="00BC51D8" w:rsidP="00E02D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6E5D2600" w14:textId="77777777" w:rsidR="00BC51D8" w:rsidRPr="00423BF8" w:rsidRDefault="00BC51D8" w:rsidP="00E02D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687C01F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  <w:p w14:paraId="20E20AF4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ACAF421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7046662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7ED8B9FB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5B63C01A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</w:tcPr>
          <w:p w14:paraId="1CCD9145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563C1"/>
                <w:sz w:val="16"/>
                <w:szCs w:val="16"/>
                <w:u w:val="single"/>
              </w:rPr>
            </w:pPr>
          </w:p>
        </w:tc>
      </w:tr>
      <w:tr w:rsidR="00C04989" w:rsidRPr="00423BF8" w14:paraId="71A771B6" w14:textId="77777777" w:rsidTr="00AD063D">
        <w:trPr>
          <w:trHeight w:val="567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E85BF1" w14:textId="1B7C5420" w:rsidR="00C04989" w:rsidRPr="00423BF8" w:rsidRDefault="00C04989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1C17A0" w14:textId="77777777" w:rsidR="00C04989" w:rsidRPr="00423BF8" w:rsidRDefault="00C04989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C31E41" w14:textId="77777777" w:rsidR="00C04989" w:rsidRPr="00423BF8" w:rsidRDefault="00C04989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6C883D" w14:textId="77777777" w:rsidR="00C04989" w:rsidRPr="00423BF8" w:rsidRDefault="00C04989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B38A43" w14:textId="77777777" w:rsidR="00C04989" w:rsidRPr="00423BF8" w:rsidRDefault="00C04989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CC2127" w14:textId="77777777" w:rsidR="00C04989" w:rsidRPr="00423BF8" w:rsidRDefault="00C04989" w:rsidP="00E02D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F20B5E6" w14:textId="77777777" w:rsidR="00C04989" w:rsidRPr="00423BF8" w:rsidRDefault="00C04989" w:rsidP="00E02D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EF2580" w14:textId="77777777" w:rsidR="00C04989" w:rsidRPr="00423BF8" w:rsidRDefault="00C04989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57E7D88" w14:textId="77777777" w:rsidR="00C04989" w:rsidRPr="00423BF8" w:rsidRDefault="00C04989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A2C90A" w14:textId="77777777" w:rsidR="00C04989" w:rsidRPr="00423BF8" w:rsidRDefault="00C04989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0073735" w14:textId="77777777" w:rsidR="00C04989" w:rsidRPr="00423BF8" w:rsidRDefault="00C04989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FDDDD65" w14:textId="77777777" w:rsidR="00C04989" w:rsidRPr="00423BF8" w:rsidRDefault="00C04989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D83502C" w14:textId="77777777" w:rsidR="00C04989" w:rsidRPr="00423BF8" w:rsidRDefault="00C04989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563C1"/>
                <w:sz w:val="16"/>
                <w:szCs w:val="16"/>
                <w:u w:val="single"/>
              </w:rPr>
            </w:pPr>
          </w:p>
        </w:tc>
      </w:tr>
    </w:tbl>
    <w:p w14:paraId="59AFE2DF" w14:textId="4B9F7AE0" w:rsidR="0063193C" w:rsidRDefault="0063193C" w:rsidP="0063193C"/>
    <w:p w14:paraId="24F89163" w14:textId="77777777" w:rsidR="00326C76" w:rsidRDefault="00326C76" w:rsidP="0063193C"/>
    <w:p w14:paraId="2D75629D" w14:textId="6B7625E5" w:rsidR="00BC51D8" w:rsidRDefault="00BC51D8" w:rsidP="00BC51D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1.3 </w:t>
      </w:r>
      <w:proofErr w:type="gramStart"/>
      <w:r>
        <w:rPr>
          <w:b/>
          <w:bCs/>
          <w:sz w:val="24"/>
          <w:szCs w:val="24"/>
        </w:rPr>
        <w:t xml:space="preserve">   </w:t>
      </w:r>
      <w:r w:rsidRPr="002D1C12">
        <w:rPr>
          <w:b/>
          <w:bCs/>
          <w:sz w:val="24"/>
          <w:szCs w:val="24"/>
          <w:lang w:bidi="ar-YE"/>
        </w:rPr>
        <w:t>(</w:t>
      </w:r>
      <w:proofErr w:type="gramEnd"/>
      <w:r w:rsidRPr="002D1C12">
        <w:rPr>
          <w:b/>
          <w:bCs/>
          <w:sz w:val="24"/>
          <w:szCs w:val="24"/>
          <w:lang w:bidi="ar-YE"/>
        </w:rPr>
        <w:t xml:space="preserve">previous projects) </w:t>
      </w:r>
      <w:r w:rsidRPr="00BC51D8">
        <w:rPr>
          <w:b/>
          <w:bCs/>
          <w:sz w:val="24"/>
          <w:szCs w:val="24"/>
          <w:lang w:bidi="ar-YE"/>
        </w:rPr>
        <w:t>similar to the project for this tender</w:t>
      </w:r>
      <w:r>
        <w:rPr>
          <w:b/>
          <w:bCs/>
          <w:sz w:val="24"/>
          <w:szCs w:val="24"/>
          <w:lang w:bidi="ar-YE"/>
        </w:rPr>
        <w:t>:</w:t>
      </w:r>
    </w:p>
    <w:tbl>
      <w:tblPr>
        <w:tblW w:w="12528" w:type="dxa"/>
        <w:tblLayout w:type="fixed"/>
        <w:tblLook w:val="04A0" w:firstRow="1" w:lastRow="0" w:firstColumn="1" w:lastColumn="0" w:noHBand="0" w:noVBand="1"/>
      </w:tblPr>
      <w:tblGrid>
        <w:gridCol w:w="430"/>
        <w:gridCol w:w="1271"/>
        <w:gridCol w:w="851"/>
        <w:gridCol w:w="883"/>
        <w:gridCol w:w="666"/>
        <w:gridCol w:w="830"/>
        <w:gridCol w:w="874"/>
        <w:gridCol w:w="2388"/>
        <w:gridCol w:w="1096"/>
        <w:gridCol w:w="1070"/>
        <w:gridCol w:w="652"/>
        <w:gridCol w:w="803"/>
        <w:gridCol w:w="714"/>
      </w:tblGrid>
      <w:tr w:rsidR="00BC51D8" w:rsidRPr="00423BF8" w14:paraId="2FB02778" w14:textId="77777777" w:rsidTr="00E02D1B">
        <w:trPr>
          <w:trHeight w:val="570"/>
        </w:trPr>
        <w:tc>
          <w:tcPr>
            <w:tcW w:w="4101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4473C4" w:fill="305496"/>
            <w:noWrap/>
            <w:vAlign w:val="center"/>
            <w:hideMark/>
          </w:tcPr>
          <w:p w14:paraId="0B54FEB3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 </w:t>
            </w:r>
          </w:p>
        </w:tc>
        <w:tc>
          <w:tcPr>
            <w:tcW w:w="4092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4473C4" w:fill="305496"/>
            <w:noWrap/>
            <w:vAlign w:val="center"/>
            <w:hideMark/>
          </w:tcPr>
          <w:p w14:paraId="56BBCE73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 </w:t>
            </w:r>
          </w:p>
        </w:tc>
        <w:tc>
          <w:tcPr>
            <w:tcW w:w="216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305496"/>
            <w:noWrap/>
            <w:vAlign w:val="center"/>
            <w:hideMark/>
          </w:tcPr>
          <w:p w14:paraId="7DEBFF2B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Progress/</w:t>
            </w: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rtl/>
              </w:rPr>
              <w:t>الإنجاز</w:t>
            </w:r>
          </w:p>
        </w:tc>
        <w:tc>
          <w:tcPr>
            <w:tcW w:w="216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4473C4" w:fill="305496"/>
            <w:noWrap/>
            <w:vAlign w:val="center"/>
            <w:hideMark/>
          </w:tcPr>
          <w:p w14:paraId="61A91C51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Client Contact Details</w:t>
            </w:r>
          </w:p>
        </w:tc>
      </w:tr>
      <w:tr w:rsidR="00BC51D8" w:rsidRPr="00423BF8" w14:paraId="6BFA5B69" w14:textId="77777777" w:rsidTr="00E02D1B">
        <w:trPr>
          <w:trHeight w:val="1463"/>
        </w:trPr>
        <w:tc>
          <w:tcPr>
            <w:tcW w:w="4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305496"/>
            <w:noWrap/>
            <w:vAlign w:val="center"/>
            <w:hideMark/>
          </w:tcPr>
          <w:p w14:paraId="13E6EA7B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No</w:t>
            </w:r>
          </w:p>
        </w:tc>
        <w:tc>
          <w:tcPr>
            <w:tcW w:w="12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305496"/>
            <w:vAlign w:val="center"/>
            <w:hideMark/>
          </w:tcPr>
          <w:p w14:paraId="1CBE39E4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 xml:space="preserve">Contract name / </w:t>
            </w: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rtl/>
              </w:rPr>
              <w:t>إسم العقد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48BFA510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 xml:space="preserve">Value / </w:t>
            </w: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rtl/>
              </w:rPr>
              <w:t>قيمة العقد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305496"/>
            <w:vAlign w:val="center"/>
            <w:hideMark/>
          </w:tcPr>
          <w:p w14:paraId="7B2C2A5B" w14:textId="77777777" w:rsidR="00BC51D8" w:rsidRPr="00423BF8" w:rsidRDefault="00BC51D8" w:rsidP="00E02D1B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rtl/>
              </w:rPr>
              <w:t xml:space="preserve">موقع المشروع / </w:t>
            </w: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Project Location</w:t>
            </w:r>
          </w:p>
        </w:tc>
        <w:tc>
          <w:tcPr>
            <w:tcW w:w="6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305496"/>
            <w:noWrap/>
            <w:vAlign w:val="center"/>
            <w:hideMark/>
          </w:tcPr>
          <w:p w14:paraId="6861D333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rtl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 xml:space="preserve">Client / </w:t>
            </w: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rtl/>
              </w:rPr>
              <w:t>جهة التعاقد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305496"/>
            <w:vAlign w:val="center"/>
            <w:hideMark/>
          </w:tcPr>
          <w:p w14:paraId="0BF04C55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 xml:space="preserve">Date of signing/ </w:t>
            </w: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rtl/>
              </w:rPr>
              <w:t>تاريخ توقيع العقد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305496"/>
            <w:vAlign w:val="center"/>
            <w:hideMark/>
          </w:tcPr>
          <w:p w14:paraId="1CAD1593" w14:textId="77777777" w:rsidR="00BC51D8" w:rsidRPr="00423BF8" w:rsidRDefault="00BC51D8" w:rsidP="00E02D1B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rtl/>
              </w:rPr>
              <w:t xml:space="preserve">فترة العقد / </w:t>
            </w: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Contract Duration</w:t>
            </w: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3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305496"/>
            <w:vAlign w:val="center"/>
            <w:hideMark/>
          </w:tcPr>
          <w:p w14:paraId="372160D3" w14:textId="765ABEBF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 xml:space="preserve">Project main </w:t>
            </w:r>
            <w:r w:rsidR="00BC70CD"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components</w:t>
            </w: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/</w:t>
            </w: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rtl/>
              </w:rPr>
              <w:t>مكونات المشروع الرئيسية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305496"/>
            <w:vAlign w:val="center"/>
            <w:hideMark/>
          </w:tcPr>
          <w:p w14:paraId="168C4FE1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Estimated Completion date</w:t>
            </w:r>
          </w:p>
        </w:tc>
        <w:tc>
          <w:tcPr>
            <w:tcW w:w="10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305496"/>
            <w:vAlign w:val="center"/>
            <w:hideMark/>
          </w:tcPr>
          <w:p w14:paraId="1FE11A52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Progress percentage up to date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305496"/>
            <w:vAlign w:val="center"/>
            <w:hideMark/>
          </w:tcPr>
          <w:p w14:paraId="19BB7C61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 xml:space="preserve">Name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305496"/>
            <w:vAlign w:val="center"/>
            <w:hideMark/>
          </w:tcPr>
          <w:p w14:paraId="489F5EBE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 xml:space="preserve">Phone number 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305496"/>
            <w:vAlign w:val="center"/>
            <w:hideMark/>
          </w:tcPr>
          <w:p w14:paraId="25028022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 xml:space="preserve">E-mail </w:t>
            </w:r>
          </w:p>
        </w:tc>
      </w:tr>
      <w:tr w:rsidR="00BC51D8" w:rsidRPr="00423BF8" w14:paraId="57D18E9D" w14:textId="77777777" w:rsidTr="00C04989">
        <w:trPr>
          <w:trHeight w:val="567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E91BAC9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7B7A3BC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B1140BC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FED332D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9D13F1B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B6ECF17" w14:textId="77777777" w:rsidR="00BC51D8" w:rsidRPr="00423BF8" w:rsidRDefault="00BC51D8" w:rsidP="00E02D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50B8EDA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77437D0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  <w:p w14:paraId="108DC849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A4941F5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77418A3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BE20DBE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A35F469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14:paraId="12EE3770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563C1"/>
                <w:sz w:val="16"/>
                <w:szCs w:val="16"/>
                <w:u w:val="single"/>
              </w:rPr>
            </w:pPr>
          </w:p>
        </w:tc>
      </w:tr>
      <w:tr w:rsidR="00BC51D8" w:rsidRPr="00423BF8" w14:paraId="7AD70AC2" w14:textId="77777777" w:rsidTr="00C04989">
        <w:trPr>
          <w:trHeight w:val="567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90F74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296A0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96EE2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FD08F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0CC7A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12595" w14:textId="77777777" w:rsidR="00BC51D8" w:rsidRPr="00423BF8" w:rsidRDefault="00BC51D8" w:rsidP="00E02D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BA6FC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1F3EE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  <w:p w14:paraId="6697B7E4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769C23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0E3A7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A3796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735EFF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00685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563C1"/>
                <w:sz w:val="16"/>
                <w:szCs w:val="16"/>
                <w:u w:val="single"/>
              </w:rPr>
            </w:pPr>
          </w:p>
        </w:tc>
      </w:tr>
      <w:tr w:rsidR="00BC51D8" w:rsidRPr="00423BF8" w14:paraId="480B0472" w14:textId="77777777" w:rsidTr="00C04989">
        <w:trPr>
          <w:trHeight w:val="567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6C4AAA4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1D31A49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AA45202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CEB21B9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3796796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387B3DE" w14:textId="77777777" w:rsidR="00BC51D8" w:rsidRPr="00423BF8" w:rsidRDefault="00BC51D8" w:rsidP="00E02D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180C2557" w14:textId="77777777" w:rsidR="00BC51D8" w:rsidRPr="00423BF8" w:rsidRDefault="00BC51D8" w:rsidP="00E02D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5013E58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  <w:p w14:paraId="3BC1713D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721FEA4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E328603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34BEFEA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33FC126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</w:tcPr>
          <w:p w14:paraId="3FE179D0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563C1"/>
                <w:sz w:val="16"/>
                <w:szCs w:val="16"/>
                <w:u w:val="single"/>
              </w:rPr>
            </w:pPr>
          </w:p>
        </w:tc>
      </w:tr>
      <w:tr w:rsidR="00BC51D8" w:rsidRPr="00423BF8" w14:paraId="6C759602" w14:textId="77777777" w:rsidTr="00C04989">
        <w:trPr>
          <w:trHeight w:val="567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658C3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81865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C8F38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F177B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4B61B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B08E5" w14:textId="77777777" w:rsidR="00BC51D8" w:rsidRPr="00423BF8" w:rsidRDefault="00BC51D8" w:rsidP="00E02D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70FFED" w14:textId="77777777" w:rsidR="00BC51D8" w:rsidRPr="00423BF8" w:rsidRDefault="00BC51D8" w:rsidP="00E02D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6EC8F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  <w:p w14:paraId="5A7DEC09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D4F70D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68923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97CE46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D0FCA4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8F5AB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563C1"/>
                <w:sz w:val="16"/>
                <w:szCs w:val="16"/>
                <w:u w:val="single"/>
              </w:rPr>
            </w:pPr>
          </w:p>
        </w:tc>
      </w:tr>
      <w:tr w:rsidR="00BC51D8" w:rsidRPr="00423BF8" w14:paraId="5932E5B4" w14:textId="77777777" w:rsidTr="00C04989">
        <w:trPr>
          <w:trHeight w:val="567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608B259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6AF08A0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3EACB8D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18FA981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F668611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B32099A" w14:textId="77777777" w:rsidR="00BC51D8" w:rsidRPr="00423BF8" w:rsidRDefault="00BC51D8" w:rsidP="00E02D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09A7211B" w14:textId="77777777" w:rsidR="00BC51D8" w:rsidRPr="00423BF8" w:rsidRDefault="00BC51D8" w:rsidP="00E02D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BADB936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  <w:p w14:paraId="02A7337F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36F51BF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09FF896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5410680F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474F1ED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</w:tcPr>
          <w:p w14:paraId="6571C8D8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563C1"/>
                <w:sz w:val="16"/>
                <w:szCs w:val="16"/>
                <w:u w:val="single"/>
              </w:rPr>
            </w:pPr>
          </w:p>
        </w:tc>
      </w:tr>
      <w:tr w:rsidR="00BC51D8" w:rsidRPr="00423BF8" w14:paraId="1AAC8EAC" w14:textId="77777777" w:rsidTr="00C04989">
        <w:trPr>
          <w:trHeight w:val="567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2FF10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FC607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CE3BE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9CAC3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47368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C2B15" w14:textId="77777777" w:rsidR="00BC51D8" w:rsidRPr="00423BF8" w:rsidRDefault="00BC51D8" w:rsidP="00E02D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3D9759" w14:textId="77777777" w:rsidR="00BC51D8" w:rsidRPr="00423BF8" w:rsidRDefault="00BC51D8" w:rsidP="00E02D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41F8D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  <w:p w14:paraId="7C9B457A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C550AE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50AB1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67D5EF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6FD0E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A6C3A5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563C1"/>
                <w:sz w:val="16"/>
                <w:szCs w:val="16"/>
                <w:u w:val="single"/>
              </w:rPr>
            </w:pPr>
          </w:p>
        </w:tc>
      </w:tr>
      <w:tr w:rsidR="00BC51D8" w:rsidRPr="00423BF8" w14:paraId="32CA2601" w14:textId="77777777" w:rsidTr="00C04989">
        <w:trPr>
          <w:trHeight w:val="567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8EA2E61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B022D88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D99A2A2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A00EDCE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0AFC039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16DE9A6" w14:textId="77777777" w:rsidR="00BC51D8" w:rsidRPr="00423BF8" w:rsidRDefault="00BC51D8" w:rsidP="00E02D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20A9862F" w14:textId="77777777" w:rsidR="00BC51D8" w:rsidRPr="00423BF8" w:rsidRDefault="00BC51D8" w:rsidP="00E02D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28D8847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  <w:p w14:paraId="2AB1BF0C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7FFAEC1F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8416D60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10DEF7D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EA972A9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</w:tcPr>
          <w:p w14:paraId="75A0BEF1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563C1"/>
                <w:sz w:val="16"/>
                <w:szCs w:val="16"/>
                <w:u w:val="single"/>
              </w:rPr>
            </w:pPr>
          </w:p>
        </w:tc>
      </w:tr>
      <w:tr w:rsidR="00BC51D8" w:rsidRPr="00423BF8" w14:paraId="6DFB9D5A" w14:textId="77777777" w:rsidTr="00C04989">
        <w:trPr>
          <w:trHeight w:val="567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0B0FC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26500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98659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3B38A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B793F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71DA1" w14:textId="77777777" w:rsidR="00BC51D8" w:rsidRPr="00423BF8" w:rsidRDefault="00BC51D8" w:rsidP="00E02D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F8AF15" w14:textId="77777777" w:rsidR="00BC51D8" w:rsidRPr="00423BF8" w:rsidRDefault="00BC51D8" w:rsidP="00E02D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1B3BC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  <w:p w14:paraId="1F391DEC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3DAC6A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C5BDC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2D02C7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D06FDF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60A736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563C1"/>
                <w:sz w:val="16"/>
                <w:szCs w:val="16"/>
                <w:u w:val="single"/>
              </w:rPr>
            </w:pPr>
          </w:p>
        </w:tc>
      </w:tr>
      <w:tr w:rsidR="00BC51D8" w:rsidRPr="00423BF8" w14:paraId="1126283F" w14:textId="77777777" w:rsidTr="00C04989">
        <w:trPr>
          <w:trHeight w:val="567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8D0849F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27CBC94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65B3410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3E9096E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E1B7C9A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F881044" w14:textId="77777777" w:rsidR="00BC51D8" w:rsidRPr="00423BF8" w:rsidRDefault="00BC51D8" w:rsidP="00E02D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11E4BEF9" w14:textId="77777777" w:rsidR="00BC51D8" w:rsidRPr="00423BF8" w:rsidRDefault="00BC51D8" w:rsidP="00E02D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F7F07C3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  <w:p w14:paraId="17598B40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13FCDB2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7C30F63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1322E1E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D2016FB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</w:tcPr>
          <w:p w14:paraId="131E6C1C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563C1"/>
                <w:sz w:val="16"/>
                <w:szCs w:val="16"/>
                <w:u w:val="single"/>
              </w:rPr>
            </w:pPr>
          </w:p>
        </w:tc>
      </w:tr>
      <w:tr w:rsidR="00C04989" w:rsidRPr="00423BF8" w14:paraId="0155A40B" w14:textId="77777777" w:rsidTr="00AD063D">
        <w:trPr>
          <w:trHeight w:val="567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3AC2B0" w14:textId="33CE81C5" w:rsidR="00C04989" w:rsidRPr="00423BF8" w:rsidRDefault="00C04989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4BA4DE" w14:textId="77777777" w:rsidR="00C04989" w:rsidRPr="00423BF8" w:rsidRDefault="00C04989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00A4B4" w14:textId="77777777" w:rsidR="00C04989" w:rsidRPr="00423BF8" w:rsidRDefault="00C04989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BB4EE1" w14:textId="77777777" w:rsidR="00C04989" w:rsidRPr="00423BF8" w:rsidRDefault="00C04989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CDDE23" w14:textId="77777777" w:rsidR="00C04989" w:rsidRPr="00423BF8" w:rsidRDefault="00C04989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CFBABC" w14:textId="77777777" w:rsidR="00C04989" w:rsidRPr="00423BF8" w:rsidRDefault="00C04989" w:rsidP="00E02D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93B85DA" w14:textId="77777777" w:rsidR="00C04989" w:rsidRPr="00423BF8" w:rsidRDefault="00C04989" w:rsidP="00E02D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8AE7F2" w14:textId="77777777" w:rsidR="00C04989" w:rsidRPr="00423BF8" w:rsidRDefault="00C04989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AF0EA09" w14:textId="77777777" w:rsidR="00C04989" w:rsidRPr="00423BF8" w:rsidRDefault="00C04989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4F1ACF" w14:textId="77777777" w:rsidR="00C04989" w:rsidRPr="00423BF8" w:rsidRDefault="00C04989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0C4523E" w14:textId="77777777" w:rsidR="00C04989" w:rsidRPr="00423BF8" w:rsidRDefault="00C04989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693BC3C" w14:textId="77777777" w:rsidR="00C04989" w:rsidRPr="00423BF8" w:rsidRDefault="00C04989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CA92DF9" w14:textId="77777777" w:rsidR="00C04989" w:rsidRPr="00423BF8" w:rsidRDefault="00C04989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563C1"/>
                <w:sz w:val="16"/>
                <w:szCs w:val="16"/>
                <w:u w:val="single"/>
              </w:rPr>
            </w:pPr>
          </w:p>
        </w:tc>
      </w:tr>
    </w:tbl>
    <w:p w14:paraId="1BF40F7C" w14:textId="1F3AE01A" w:rsidR="00BC51D8" w:rsidRDefault="00BC51D8" w:rsidP="00BC51D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1.4 </w:t>
      </w:r>
      <w:proofErr w:type="gramStart"/>
      <w:r>
        <w:rPr>
          <w:b/>
          <w:bCs/>
          <w:sz w:val="24"/>
          <w:szCs w:val="24"/>
        </w:rPr>
        <w:t xml:space="preserve">   </w:t>
      </w:r>
      <w:r w:rsidRPr="002D1C12">
        <w:rPr>
          <w:b/>
          <w:bCs/>
          <w:sz w:val="24"/>
          <w:szCs w:val="24"/>
          <w:lang w:bidi="ar-YE"/>
        </w:rPr>
        <w:t>(</w:t>
      </w:r>
      <w:proofErr w:type="gramEnd"/>
      <w:r>
        <w:rPr>
          <w:b/>
          <w:bCs/>
          <w:sz w:val="24"/>
          <w:szCs w:val="24"/>
          <w:lang w:bidi="ar-YE"/>
        </w:rPr>
        <w:t>Current</w:t>
      </w:r>
      <w:r w:rsidRPr="002D1C12">
        <w:rPr>
          <w:b/>
          <w:bCs/>
          <w:sz w:val="24"/>
          <w:szCs w:val="24"/>
          <w:lang w:bidi="ar-YE"/>
        </w:rPr>
        <w:t xml:space="preserve"> projects)</w:t>
      </w:r>
    </w:p>
    <w:tbl>
      <w:tblPr>
        <w:tblW w:w="12528" w:type="dxa"/>
        <w:tblLayout w:type="fixed"/>
        <w:tblLook w:val="04A0" w:firstRow="1" w:lastRow="0" w:firstColumn="1" w:lastColumn="0" w:noHBand="0" w:noVBand="1"/>
      </w:tblPr>
      <w:tblGrid>
        <w:gridCol w:w="430"/>
        <w:gridCol w:w="1271"/>
        <w:gridCol w:w="851"/>
        <w:gridCol w:w="883"/>
        <w:gridCol w:w="666"/>
        <w:gridCol w:w="830"/>
        <w:gridCol w:w="874"/>
        <w:gridCol w:w="2388"/>
        <w:gridCol w:w="1096"/>
        <w:gridCol w:w="1070"/>
        <w:gridCol w:w="652"/>
        <w:gridCol w:w="803"/>
        <w:gridCol w:w="714"/>
      </w:tblGrid>
      <w:tr w:rsidR="00BC51D8" w:rsidRPr="00423BF8" w14:paraId="213C777F" w14:textId="77777777" w:rsidTr="00E02D1B">
        <w:trPr>
          <w:trHeight w:val="570"/>
        </w:trPr>
        <w:tc>
          <w:tcPr>
            <w:tcW w:w="4101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4473C4" w:fill="305496"/>
            <w:noWrap/>
            <w:vAlign w:val="center"/>
            <w:hideMark/>
          </w:tcPr>
          <w:p w14:paraId="7D02D73E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 </w:t>
            </w:r>
          </w:p>
        </w:tc>
        <w:tc>
          <w:tcPr>
            <w:tcW w:w="4092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4473C4" w:fill="305496"/>
            <w:noWrap/>
            <w:vAlign w:val="center"/>
            <w:hideMark/>
          </w:tcPr>
          <w:p w14:paraId="71086580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 </w:t>
            </w:r>
          </w:p>
        </w:tc>
        <w:tc>
          <w:tcPr>
            <w:tcW w:w="216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305496"/>
            <w:noWrap/>
            <w:vAlign w:val="center"/>
            <w:hideMark/>
          </w:tcPr>
          <w:p w14:paraId="6A2AC2A1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Progress/</w:t>
            </w: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rtl/>
              </w:rPr>
              <w:t>الإنجاز</w:t>
            </w:r>
          </w:p>
        </w:tc>
        <w:tc>
          <w:tcPr>
            <w:tcW w:w="216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4473C4" w:fill="305496"/>
            <w:noWrap/>
            <w:vAlign w:val="center"/>
            <w:hideMark/>
          </w:tcPr>
          <w:p w14:paraId="05798052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Client Contact Details</w:t>
            </w:r>
          </w:p>
        </w:tc>
      </w:tr>
      <w:tr w:rsidR="00BC51D8" w:rsidRPr="00423BF8" w14:paraId="441EA839" w14:textId="77777777" w:rsidTr="00AD063D">
        <w:trPr>
          <w:trHeight w:val="985"/>
        </w:trPr>
        <w:tc>
          <w:tcPr>
            <w:tcW w:w="4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305496"/>
            <w:noWrap/>
            <w:vAlign w:val="center"/>
            <w:hideMark/>
          </w:tcPr>
          <w:p w14:paraId="27C11556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No</w:t>
            </w:r>
          </w:p>
        </w:tc>
        <w:tc>
          <w:tcPr>
            <w:tcW w:w="12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305496"/>
            <w:vAlign w:val="center"/>
            <w:hideMark/>
          </w:tcPr>
          <w:p w14:paraId="355C41AF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 xml:space="preserve">Contract name / </w:t>
            </w: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rtl/>
              </w:rPr>
              <w:t>إسم العقد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2F50AE51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 xml:space="preserve">Value / </w:t>
            </w: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rtl/>
              </w:rPr>
              <w:t>قيمة العقد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305496"/>
            <w:vAlign w:val="center"/>
            <w:hideMark/>
          </w:tcPr>
          <w:p w14:paraId="453C27CD" w14:textId="77777777" w:rsidR="00BC51D8" w:rsidRPr="00423BF8" w:rsidRDefault="00BC51D8" w:rsidP="00E02D1B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rtl/>
              </w:rPr>
              <w:t xml:space="preserve">موقع المشروع / </w:t>
            </w: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Project Location</w:t>
            </w:r>
          </w:p>
        </w:tc>
        <w:tc>
          <w:tcPr>
            <w:tcW w:w="6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305496"/>
            <w:noWrap/>
            <w:vAlign w:val="center"/>
            <w:hideMark/>
          </w:tcPr>
          <w:p w14:paraId="2FCFBD2A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rtl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 xml:space="preserve">Client / </w:t>
            </w: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rtl/>
              </w:rPr>
              <w:t>جهة التعاقد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305496"/>
            <w:vAlign w:val="center"/>
            <w:hideMark/>
          </w:tcPr>
          <w:p w14:paraId="4F98B7FE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 xml:space="preserve">Date of signing/ </w:t>
            </w: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rtl/>
              </w:rPr>
              <w:t>تاريخ توقيع العقد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305496"/>
            <w:vAlign w:val="center"/>
            <w:hideMark/>
          </w:tcPr>
          <w:p w14:paraId="30D76CE8" w14:textId="77777777" w:rsidR="00BC51D8" w:rsidRPr="00423BF8" w:rsidRDefault="00BC51D8" w:rsidP="00E02D1B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rtl/>
              </w:rPr>
              <w:t xml:space="preserve">فترة العقد / </w:t>
            </w: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Contract Duration</w:t>
            </w: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3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305496"/>
            <w:vAlign w:val="center"/>
            <w:hideMark/>
          </w:tcPr>
          <w:p w14:paraId="5379CDC2" w14:textId="353EF223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 xml:space="preserve">Project main </w:t>
            </w:r>
            <w:r w:rsidR="00BC70CD"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components</w:t>
            </w: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/</w:t>
            </w: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rtl/>
              </w:rPr>
              <w:t>مكونات المشروع الرئيسية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305496"/>
            <w:vAlign w:val="center"/>
            <w:hideMark/>
          </w:tcPr>
          <w:p w14:paraId="02D75E47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Estimated Completion date</w:t>
            </w:r>
          </w:p>
        </w:tc>
        <w:tc>
          <w:tcPr>
            <w:tcW w:w="10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305496"/>
            <w:vAlign w:val="center"/>
            <w:hideMark/>
          </w:tcPr>
          <w:p w14:paraId="1B487242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Progress percentage up to date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305496"/>
            <w:vAlign w:val="center"/>
            <w:hideMark/>
          </w:tcPr>
          <w:p w14:paraId="455404C0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 xml:space="preserve">Name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305496"/>
            <w:vAlign w:val="center"/>
            <w:hideMark/>
          </w:tcPr>
          <w:p w14:paraId="43472220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 xml:space="preserve">Phone number 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305496"/>
            <w:vAlign w:val="center"/>
            <w:hideMark/>
          </w:tcPr>
          <w:p w14:paraId="1AF50071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423BF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 xml:space="preserve">E-mail </w:t>
            </w:r>
          </w:p>
        </w:tc>
      </w:tr>
      <w:tr w:rsidR="00BC51D8" w:rsidRPr="00423BF8" w14:paraId="0E7A80DD" w14:textId="77777777" w:rsidTr="00C04989">
        <w:trPr>
          <w:trHeight w:val="567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7285CE2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2804390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DACAFA5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4DB3FF5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A316CE0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52AA32B" w14:textId="77777777" w:rsidR="00BC51D8" w:rsidRPr="00423BF8" w:rsidRDefault="00BC51D8" w:rsidP="00E02D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FC281A4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3F41BF6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  <w:p w14:paraId="36E18CBA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5E085AE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17509FA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20C8446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53B6412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14:paraId="127ADCEF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563C1"/>
                <w:sz w:val="16"/>
                <w:szCs w:val="16"/>
                <w:u w:val="single"/>
              </w:rPr>
            </w:pPr>
          </w:p>
        </w:tc>
      </w:tr>
      <w:tr w:rsidR="00BC51D8" w:rsidRPr="00423BF8" w14:paraId="16AF09E0" w14:textId="77777777" w:rsidTr="00C04989">
        <w:trPr>
          <w:trHeight w:val="567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E4F11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BFC2C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5D1EA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E51C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C3A9E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171E7" w14:textId="77777777" w:rsidR="00BC51D8" w:rsidRPr="00423BF8" w:rsidRDefault="00BC51D8" w:rsidP="00E02D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B6EBB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3BE2C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  <w:p w14:paraId="19636758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8047C7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E6898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F7E1C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5F1C7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957EE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563C1"/>
                <w:sz w:val="16"/>
                <w:szCs w:val="16"/>
                <w:u w:val="single"/>
              </w:rPr>
            </w:pPr>
          </w:p>
        </w:tc>
      </w:tr>
      <w:tr w:rsidR="00BC51D8" w:rsidRPr="00423BF8" w14:paraId="47F654D3" w14:textId="77777777" w:rsidTr="00C04989">
        <w:trPr>
          <w:trHeight w:val="567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41A83A1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838AC9B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142661D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B543C06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98FBC0C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A2DFA97" w14:textId="77777777" w:rsidR="00BC51D8" w:rsidRPr="00423BF8" w:rsidRDefault="00BC51D8" w:rsidP="00E02D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60F351B7" w14:textId="77777777" w:rsidR="00BC51D8" w:rsidRPr="00423BF8" w:rsidRDefault="00BC51D8" w:rsidP="00E02D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192B1AB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  <w:p w14:paraId="23B6E54F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A87C8AA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629E7BF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0AC3087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8CE6FFA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</w:tcPr>
          <w:p w14:paraId="62AAA7DB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563C1"/>
                <w:sz w:val="16"/>
                <w:szCs w:val="16"/>
                <w:u w:val="single"/>
              </w:rPr>
            </w:pPr>
          </w:p>
        </w:tc>
      </w:tr>
      <w:tr w:rsidR="00BC51D8" w:rsidRPr="00423BF8" w14:paraId="43983898" w14:textId="77777777" w:rsidTr="00C04989">
        <w:trPr>
          <w:trHeight w:val="567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0FB71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B0142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C0755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2373A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D5C67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E94F7" w14:textId="77777777" w:rsidR="00BC51D8" w:rsidRPr="00423BF8" w:rsidRDefault="00BC51D8" w:rsidP="00E02D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85A565" w14:textId="77777777" w:rsidR="00BC51D8" w:rsidRPr="00423BF8" w:rsidRDefault="00BC51D8" w:rsidP="00E02D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6C943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  <w:p w14:paraId="1B040AAD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1A41BA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83CDC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2397EA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87DD99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4D1E81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563C1"/>
                <w:sz w:val="16"/>
                <w:szCs w:val="16"/>
                <w:u w:val="single"/>
              </w:rPr>
            </w:pPr>
          </w:p>
        </w:tc>
      </w:tr>
      <w:tr w:rsidR="00BC51D8" w:rsidRPr="00423BF8" w14:paraId="7F415D5F" w14:textId="77777777" w:rsidTr="00C04989">
        <w:trPr>
          <w:trHeight w:val="567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1BFF11E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B91D3D4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478543E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7449B7A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E0D5FB3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21D41B3" w14:textId="77777777" w:rsidR="00BC51D8" w:rsidRPr="00423BF8" w:rsidRDefault="00BC51D8" w:rsidP="00E02D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776E4A8A" w14:textId="77777777" w:rsidR="00BC51D8" w:rsidRPr="00423BF8" w:rsidRDefault="00BC51D8" w:rsidP="00E02D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D2E7A28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  <w:p w14:paraId="5B112B45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CB5CEA2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5C4EB27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E7E09E4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44E37B0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</w:tcPr>
          <w:p w14:paraId="17BB15D5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563C1"/>
                <w:sz w:val="16"/>
                <w:szCs w:val="16"/>
                <w:u w:val="single"/>
              </w:rPr>
            </w:pPr>
          </w:p>
        </w:tc>
      </w:tr>
      <w:tr w:rsidR="00BC51D8" w:rsidRPr="00423BF8" w14:paraId="195ACE7A" w14:textId="77777777" w:rsidTr="00C04989">
        <w:trPr>
          <w:trHeight w:val="567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81348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857BF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B02C4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604DF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5DFE4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AF17D" w14:textId="77777777" w:rsidR="00BC51D8" w:rsidRPr="00423BF8" w:rsidRDefault="00BC51D8" w:rsidP="00E02D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9F2312" w14:textId="77777777" w:rsidR="00BC51D8" w:rsidRPr="00423BF8" w:rsidRDefault="00BC51D8" w:rsidP="00E02D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16180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  <w:p w14:paraId="24D63DFF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1538F3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6AFE6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06DA6D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F67990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A26DCA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563C1"/>
                <w:sz w:val="16"/>
                <w:szCs w:val="16"/>
                <w:u w:val="single"/>
              </w:rPr>
            </w:pPr>
          </w:p>
        </w:tc>
      </w:tr>
      <w:tr w:rsidR="00BC51D8" w:rsidRPr="00423BF8" w14:paraId="0880A892" w14:textId="77777777" w:rsidTr="00C04989">
        <w:trPr>
          <w:trHeight w:val="567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BAFEDF8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7492028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B6368F0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FBD80D2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403FCFD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80D43C3" w14:textId="77777777" w:rsidR="00BC51D8" w:rsidRPr="00423BF8" w:rsidRDefault="00BC51D8" w:rsidP="00E02D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3FED5F1D" w14:textId="77777777" w:rsidR="00BC51D8" w:rsidRPr="00423BF8" w:rsidRDefault="00BC51D8" w:rsidP="00E02D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066BC1F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  <w:p w14:paraId="504BA9E8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1C20F6A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CD5F8BA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7B3B94A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4D7FB75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</w:tcPr>
          <w:p w14:paraId="3CD668D6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563C1"/>
                <w:sz w:val="16"/>
                <w:szCs w:val="16"/>
                <w:u w:val="single"/>
              </w:rPr>
            </w:pPr>
          </w:p>
        </w:tc>
      </w:tr>
      <w:tr w:rsidR="00BC51D8" w:rsidRPr="00423BF8" w14:paraId="19FFC56D" w14:textId="77777777" w:rsidTr="00C04989">
        <w:trPr>
          <w:trHeight w:val="567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F9FD0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2BFF0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A17B5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C331A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136B4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C4B17" w14:textId="77777777" w:rsidR="00BC51D8" w:rsidRPr="00423BF8" w:rsidRDefault="00BC51D8" w:rsidP="00E02D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6997EE" w14:textId="77777777" w:rsidR="00BC51D8" w:rsidRPr="00423BF8" w:rsidRDefault="00BC51D8" w:rsidP="00E02D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678ED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  <w:p w14:paraId="3C89F26A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25AFF1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B6574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CFCFC2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621D4C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0A9B98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563C1"/>
                <w:sz w:val="16"/>
                <w:szCs w:val="16"/>
                <w:u w:val="single"/>
              </w:rPr>
            </w:pPr>
          </w:p>
        </w:tc>
      </w:tr>
      <w:tr w:rsidR="00BC51D8" w:rsidRPr="00423BF8" w14:paraId="6D53E55A" w14:textId="77777777" w:rsidTr="00C04989">
        <w:trPr>
          <w:trHeight w:val="567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445AAB6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FB2BFDC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7776086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9BEA310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18260FF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1CFFBB7" w14:textId="77777777" w:rsidR="00BC51D8" w:rsidRPr="00423BF8" w:rsidRDefault="00BC51D8" w:rsidP="00E02D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12F876AC" w14:textId="77777777" w:rsidR="00BC51D8" w:rsidRPr="00423BF8" w:rsidRDefault="00BC51D8" w:rsidP="00E02D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0ED5A22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  <w:p w14:paraId="0CA7A64B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6A339DB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EEF394A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A757E3D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5878A008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23B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</w:tcPr>
          <w:p w14:paraId="26A043C0" w14:textId="77777777" w:rsidR="00BC51D8" w:rsidRPr="00423BF8" w:rsidRDefault="00BC51D8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563C1"/>
                <w:sz w:val="16"/>
                <w:szCs w:val="16"/>
                <w:u w:val="single"/>
              </w:rPr>
            </w:pPr>
          </w:p>
        </w:tc>
      </w:tr>
      <w:tr w:rsidR="00A327F0" w:rsidRPr="00423BF8" w14:paraId="0B10DA31" w14:textId="77777777" w:rsidTr="00AD063D">
        <w:trPr>
          <w:trHeight w:val="567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CDB917" w14:textId="352B3C11" w:rsidR="00A327F0" w:rsidRPr="00423BF8" w:rsidRDefault="00A327F0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42543C" w14:textId="77777777" w:rsidR="00A327F0" w:rsidRPr="00423BF8" w:rsidRDefault="00A327F0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A67A6E" w14:textId="77777777" w:rsidR="00A327F0" w:rsidRPr="00423BF8" w:rsidRDefault="00A327F0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B3B8E2" w14:textId="77777777" w:rsidR="00A327F0" w:rsidRPr="00423BF8" w:rsidRDefault="00A327F0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C897A8" w14:textId="77777777" w:rsidR="00A327F0" w:rsidRPr="00423BF8" w:rsidRDefault="00A327F0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6EF4E6" w14:textId="77777777" w:rsidR="00A327F0" w:rsidRPr="00423BF8" w:rsidRDefault="00A327F0" w:rsidP="00E02D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CB618D6" w14:textId="77777777" w:rsidR="00A327F0" w:rsidRPr="00423BF8" w:rsidRDefault="00A327F0" w:rsidP="00E02D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E39831" w14:textId="77777777" w:rsidR="00A327F0" w:rsidRPr="00423BF8" w:rsidRDefault="00A327F0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6527076" w14:textId="77777777" w:rsidR="00A327F0" w:rsidRPr="00423BF8" w:rsidRDefault="00A327F0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B11E7B" w14:textId="77777777" w:rsidR="00A327F0" w:rsidRPr="00423BF8" w:rsidRDefault="00A327F0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CEB36B0" w14:textId="77777777" w:rsidR="00A327F0" w:rsidRPr="00423BF8" w:rsidRDefault="00A327F0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69DEE41" w14:textId="77777777" w:rsidR="00A327F0" w:rsidRPr="00423BF8" w:rsidRDefault="00A327F0" w:rsidP="00E02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3CA183E" w14:textId="77777777" w:rsidR="00A327F0" w:rsidRPr="00423BF8" w:rsidRDefault="00A327F0" w:rsidP="00E02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563C1"/>
                <w:sz w:val="16"/>
                <w:szCs w:val="16"/>
                <w:u w:val="single"/>
              </w:rPr>
            </w:pPr>
          </w:p>
        </w:tc>
      </w:tr>
    </w:tbl>
    <w:p w14:paraId="5FBDE81E" w14:textId="77777777" w:rsidR="00D66C55" w:rsidRPr="00A327F0" w:rsidRDefault="00D66C55" w:rsidP="00D519BA">
      <w:pPr>
        <w:rPr>
          <w:b/>
          <w:bCs/>
          <w:sz w:val="24"/>
          <w:szCs w:val="24"/>
          <w:lang w:val="en-GB"/>
        </w:rPr>
      </w:pPr>
    </w:p>
    <w:p w14:paraId="1673A0C0" w14:textId="73000256" w:rsidR="0063193C" w:rsidRPr="00423BF8" w:rsidRDefault="00920225" w:rsidP="00D519BA">
      <w:pPr>
        <w:rPr>
          <w:b/>
          <w:bCs/>
          <w:sz w:val="24"/>
          <w:szCs w:val="24"/>
          <w:rtl/>
          <w:lang w:val="en-GB" w:bidi="ar-YE"/>
        </w:rPr>
      </w:pPr>
      <w:r w:rsidRPr="00DA101E">
        <w:rPr>
          <w:b/>
          <w:bCs/>
          <w:sz w:val="24"/>
          <w:szCs w:val="24"/>
        </w:rPr>
        <w:lastRenderedPageBreak/>
        <w:t xml:space="preserve">SECOND) </w:t>
      </w:r>
      <w:r w:rsidR="00DA101E" w:rsidRPr="00DA101E">
        <w:rPr>
          <w:b/>
          <w:bCs/>
          <w:sz w:val="24"/>
          <w:szCs w:val="24"/>
        </w:rPr>
        <w:t>TECHNICAL QUALIFICATION</w:t>
      </w:r>
      <w:r w:rsidR="00D519BA">
        <w:rPr>
          <w:b/>
          <w:bCs/>
          <w:sz w:val="24"/>
          <w:szCs w:val="24"/>
        </w:rPr>
        <w:t>:</w:t>
      </w:r>
      <w:r w:rsidR="00D66C55">
        <w:rPr>
          <w:b/>
          <w:bCs/>
          <w:sz w:val="24"/>
          <w:szCs w:val="24"/>
        </w:rPr>
        <w:t xml:space="preserve"> </w:t>
      </w:r>
      <w:r w:rsidR="00423BF8" w:rsidRPr="00423BF8">
        <w:rPr>
          <w:b/>
          <w:bCs/>
          <w:sz w:val="24"/>
          <w:szCs w:val="24"/>
        </w:rPr>
        <w:t>The bidder must fill out the information required in this section according to this file</w:t>
      </w:r>
    </w:p>
    <w:p w14:paraId="5A95F6F8" w14:textId="256E6DFC" w:rsidR="00423BF8" w:rsidRDefault="00326C76" w:rsidP="0098277A">
      <w:pPr>
        <w:jc w:val="both"/>
        <w:rPr>
          <w:b/>
          <w:bCs/>
          <w:sz w:val="24"/>
          <w:szCs w:val="24"/>
          <w:lang w:bidi="ar-YE"/>
        </w:rPr>
      </w:pPr>
      <w:r w:rsidRPr="00D66C55">
        <w:rPr>
          <w:b/>
          <w:bCs/>
          <w:sz w:val="24"/>
          <w:szCs w:val="24"/>
        </w:rPr>
        <w:t xml:space="preserve">2.1 </w:t>
      </w:r>
      <w:r w:rsidR="00D66C55">
        <w:rPr>
          <w:b/>
          <w:bCs/>
          <w:sz w:val="24"/>
          <w:szCs w:val="24"/>
        </w:rPr>
        <w:t xml:space="preserve">    </w:t>
      </w:r>
      <w:r w:rsidRPr="00D66C55">
        <w:rPr>
          <w:b/>
          <w:bCs/>
          <w:sz w:val="24"/>
          <w:szCs w:val="24"/>
          <w:lang w:bidi="ar-YE"/>
        </w:rPr>
        <w:t>The company's administrative structure</w:t>
      </w:r>
      <w:r w:rsidRPr="00D66C55">
        <w:rPr>
          <w:rFonts w:hint="cs"/>
          <w:b/>
          <w:bCs/>
          <w:sz w:val="24"/>
          <w:szCs w:val="24"/>
          <w:rtl/>
          <w:lang w:bidi="ar-YE"/>
        </w:rPr>
        <w:t xml:space="preserve"> </w:t>
      </w:r>
      <w:r w:rsidRPr="00D66C55">
        <w:rPr>
          <w:b/>
          <w:bCs/>
          <w:sz w:val="24"/>
          <w:szCs w:val="24"/>
          <w:lang w:bidi="ar-YE"/>
        </w:rPr>
        <w:t>with contact information.</w:t>
      </w:r>
    </w:p>
    <w:p w14:paraId="13ED937F" w14:textId="77777777" w:rsidR="00B853C5" w:rsidRDefault="00B853C5" w:rsidP="0098277A">
      <w:pPr>
        <w:jc w:val="both"/>
        <w:rPr>
          <w:b/>
          <w:bCs/>
          <w:sz w:val="24"/>
          <w:szCs w:val="24"/>
          <w:lang w:bidi="ar-YE"/>
        </w:rPr>
      </w:pPr>
    </w:p>
    <w:p w14:paraId="6750E69B" w14:textId="77777777" w:rsidR="00B853C5" w:rsidRDefault="00B853C5" w:rsidP="0098277A">
      <w:pPr>
        <w:jc w:val="both"/>
        <w:rPr>
          <w:b/>
          <w:bCs/>
          <w:sz w:val="24"/>
          <w:szCs w:val="24"/>
          <w:lang w:bidi="ar-YE"/>
        </w:rPr>
      </w:pPr>
    </w:p>
    <w:p w14:paraId="468665CF" w14:textId="77777777" w:rsidR="00B853C5" w:rsidRDefault="00B853C5" w:rsidP="0098277A">
      <w:pPr>
        <w:jc w:val="both"/>
        <w:rPr>
          <w:b/>
          <w:bCs/>
          <w:sz w:val="24"/>
          <w:szCs w:val="24"/>
          <w:lang w:bidi="ar-YE"/>
        </w:rPr>
      </w:pPr>
    </w:p>
    <w:p w14:paraId="72146B72" w14:textId="77777777" w:rsidR="00B853C5" w:rsidRDefault="00B853C5" w:rsidP="0098277A">
      <w:pPr>
        <w:jc w:val="both"/>
        <w:rPr>
          <w:b/>
          <w:bCs/>
          <w:sz w:val="24"/>
          <w:szCs w:val="24"/>
          <w:lang w:bidi="ar-YE"/>
        </w:rPr>
      </w:pPr>
    </w:p>
    <w:p w14:paraId="6542CE36" w14:textId="77777777" w:rsidR="00B853C5" w:rsidRDefault="00B853C5" w:rsidP="0098277A">
      <w:pPr>
        <w:jc w:val="both"/>
        <w:rPr>
          <w:b/>
          <w:bCs/>
          <w:sz w:val="24"/>
          <w:szCs w:val="24"/>
          <w:lang w:bidi="ar-YE"/>
        </w:rPr>
      </w:pPr>
    </w:p>
    <w:p w14:paraId="15CFA53C" w14:textId="77777777" w:rsidR="00B853C5" w:rsidRDefault="00B853C5" w:rsidP="0098277A">
      <w:pPr>
        <w:jc w:val="both"/>
        <w:rPr>
          <w:b/>
          <w:bCs/>
          <w:sz w:val="24"/>
          <w:szCs w:val="24"/>
          <w:lang w:bidi="ar-YE"/>
        </w:rPr>
      </w:pPr>
    </w:p>
    <w:p w14:paraId="34B5EAF8" w14:textId="77777777" w:rsidR="00B853C5" w:rsidRDefault="00B853C5" w:rsidP="0098277A">
      <w:pPr>
        <w:jc w:val="both"/>
        <w:rPr>
          <w:b/>
          <w:bCs/>
          <w:sz w:val="24"/>
          <w:szCs w:val="24"/>
          <w:lang w:bidi="ar-YE"/>
        </w:rPr>
      </w:pPr>
    </w:p>
    <w:p w14:paraId="2F281637" w14:textId="77777777" w:rsidR="00B853C5" w:rsidRDefault="00B853C5" w:rsidP="0098277A">
      <w:pPr>
        <w:jc w:val="both"/>
        <w:rPr>
          <w:b/>
          <w:bCs/>
          <w:sz w:val="24"/>
          <w:szCs w:val="24"/>
          <w:lang w:bidi="ar-YE"/>
        </w:rPr>
      </w:pPr>
    </w:p>
    <w:p w14:paraId="179E7D03" w14:textId="77777777" w:rsidR="00B853C5" w:rsidRDefault="00B853C5" w:rsidP="0098277A">
      <w:pPr>
        <w:jc w:val="both"/>
        <w:rPr>
          <w:b/>
          <w:bCs/>
          <w:sz w:val="24"/>
          <w:szCs w:val="24"/>
          <w:lang w:bidi="ar-YE"/>
        </w:rPr>
      </w:pPr>
    </w:p>
    <w:p w14:paraId="367F7A3B" w14:textId="77777777" w:rsidR="00B853C5" w:rsidRDefault="00B853C5" w:rsidP="0098277A">
      <w:pPr>
        <w:jc w:val="both"/>
        <w:rPr>
          <w:b/>
          <w:bCs/>
          <w:sz w:val="24"/>
          <w:szCs w:val="24"/>
          <w:lang w:bidi="ar-YE"/>
        </w:rPr>
      </w:pPr>
    </w:p>
    <w:p w14:paraId="18503BA1" w14:textId="77777777" w:rsidR="00B853C5" w:rsidRDefault="00B853C5" w:rsidP="0098277A">
      <w:pPr>
        <w:jc w:val="both"/>
        <w:rPr>
          <w:b/>
          <w:bCs/>
          <w:sz w:val="24"/>
          <w:szCs w:val="24"/>
          <w:lang w:bidi="ar-YE"/>
        </w:rPr>
      </w:pPr>
    </w:p>
    <w:p w14:paraId="48185C64" w14:textId="77777777" w:rsidR="00B853C5" w:rsidRDefault="00B853C5" w:rsidP="0098277A">
      <w:pPr>
        <w:jc w:val="both"/>
        <w:rPr>
          <w:b/>
          <w:bCs/>
          <w:sz w:val="24"/>
          <w:szCs w:val="24"/>
          <w:lang w:bidi="ar-YE"/>
        </w:rPr>
      </w:pPr>
    </w:p>
    <w:p w14:paraId="5222903B" w14:textId="77777777" w:rsidR="00B853C5" w:rsidRDefault="00B853C5" w:rsidP="0098277A">
      <w:pPr>
        <w:jc w:val="both"/>
        <w:rPr>
          <w:b/>
          <w:bCs/>
          <w:sz w:val="24"/>
          <w:szCs w:val="24"/>
          <w:lang w:bidi="ar-YE"/>
        </w:rPr>
      </w:pPr>
    </w:p>
    <w:p w14:paraId="1C7DC2EC" w14:textId="77777777" w:rsidR="00B853C5" w:rsidRDefault="00B853C5" w:rsidP="0098277A">
      <w:pPr>
        <w:jc w:val="both"/>
        <w:rPr>
          <w:b/>
          <w:bCs/>
          <w:sz w:val="24"/>
          <w:szCs w:val="24"/>
          <w:lang w:bidi="ar-YE"/>
        </w:rPr>
      </w:pPr>
    </w:p>
    <w:p w14:paraId="151C305E" w14:textId="77777777" w:rsidR="00B853C5" w:rsidRDefault="00B853C5" w:rsidP="0098277A">
      <w:pPr>
        <w:jc w:val="both"/>
        <w:rPr>
          <w:b/>
          <w:bCs/>
          <w:sz w:val="24"/>
          <w:szCs w:val="24"/>
          <w:lang w:bidi="ar-YE"/>
        </w:rPr>
      </w:pPr>
    </w:p>
    <w:p w14:paraId="20F1192B" w14:textId="77777777" w:rsidR="00B853C5" w:rsidRPr="0098277A" w:rsidRDefault="00B853C5" w:rsidP="0098277A">
      <w:pPr>
        <w:jc w:val="both"/>
        <w:rPr>
          <w:b/>
          <w:bCs/>
          <w:sz w:val="24"/>
          <w:szCs w:val="24"/>
          <w:lang w:bidi="ar-YE"/>
        </w:rPr>
      </w:pPr>
    </w:p>
    <w:p w14:paraId="69E8872D" w14:textId="0EFE3650" w:rsidR="00326C76" w:rsidRDefault="00326C76" w:rsidP="00D66C55">
      <w:pPr>
        <w:rPr>
          <w:b/>
          <w:bCs/>
          <w:sz w:val="24"/>
          <w:szCs w:val="24"/>
          <w:lang w:val="en-GB"/>
        </w:rPr>
      </w:pPr>
      <w:r w:rsidRPr="00D66C55">
        <w:rPr>
          <w:b/>
          <w:bCs/>
          <w:sz w:val="24"/>
          <w:szCs w:val="24"/>
        </w:rPr>
        <w:lastRenderedPageBreak/>
        <w:t xml:space="preserve">2.2 </w:t>
      </w:r>
      <w:r w:rsidR="00D66C55">
        <w:rPr>
          <w:b/>
          <w:bCs/>
          <w:sz w:val="24"/>
          <w:szCs w:val="24"/>
        </w:rPr>
        <w:t xml:space="preserve">    </w:t>
      </w:r>
      <w:r w:rsidR="00D66C55" w:rsidRPr="00D66C55">
        <w:rPr>
          <w:b/>
          <w:bCs/>
          <w:sz w:val="24"/>
          <w:szCs w:val="24"/>
        </w:rPr>
        <w:t>Project team</w:t>
      </w:r>
      <w:r w:rsidR="00423BF8">
        <w:rPr>
          <w:b/>
          <w:bCs/>
          <w:sz w:val="24"/>
          <w:szCs w:val="24"/>
          <w:lang w:val="en-GB"/>
        </w:rPr>
        <w:t xml:space="preserve"> (Administrative &amp; Engineer)</w:t>
      </w:r>
    </w:p>
    <w:p w14:paraId="5004B78F" w14:textId="77777777" w:rsidR="00B853C5" w:rsidRDefault="00B853C5" w:rsidP="00D66C55">
      <w:pPr>
        <w:rPr>
          <w:b/>
          <w:bCs/>
          <w:sz w:val="24"/>
          <w:szCs w:val="24"/>
          <w:lang w:val="en-GB"/>
        </w:rPr>
      </w:pPr>
    </w:p>
    <w:p w14:paraId="659889CF" w14:textId="77777777" w:rsidR="00B853C5" w:rsidRDefault="00B853C5" w:rsidP="00D66C55">
      <w:pPr>
        <w:rPr>
          <w:b/>
          <w:bCs/>
          <w:sz w:val="24"/>
          <w:szCs w:val="24"/>
          <w:lang w:val="en-GB"/>
        </w:rPr>
      </w:pPr>
    </w:p>
    <w:p w14:paraId="1B9864E7" w14:textId="77777777" w:rsidR="00B853C5" w:rsidRDefault="00B853C5" w:rsidP="00D66C55">
      <w:pPr>
        <w:rPr>
          <w:b/>
          <w:bCs/>
          <w:sz w:val="24"/>
          <w:szCs w:val="24"/>
          <w:lang w:val="en-GB"/>
        </w:rPr>
      </w:pPr>
    </w:p>
    <w:p w14:paraId="4CA144C6" w14:textId="77777777" w:rsidR="00B853C5" w:rsidRDefault="00B853C5" w:rsidP="00D66C55">
      <w:pPr>
        <w:rPr>
          <w:b/>
          <w:bCs/>
          <w:sz w:val="24"/>
          <w:szCs w:val="24"/>
          <w:lang w:val="en-GB"/>
        </w:rPr>
      </w:pPr>
    </w:p>
    <w:p w14:paraId="3EB451AC" w14:textId="77777777" w:rsidR="00B853C5" w:rsidRDefault="00B853C5" w:rsidP="00D66C55">
      <w:pPr>
        <w:rPr>
          <w:b/>
          <w:bCs/>
          <w:sz w:val="24"/>
          <w:szCs w:val="24"/>
          <w:lang w:val="en-GB"/>
        </w:rPr>
      </w:pPr>
    </w:p>
    <w:p w14:paraId="7B621BEE" w14:textId="77777777" w:rsidR="00B853C5" w:rsidRDefault="00B853C5" w:rsidP="00D66C55">
      <w:pPr>
        <w:rPr>
          <w:b/>
          <w:bCs/>
          <w:sz w:val="24"/>
          <w:szCs w:val="24"/>
          <w:lang w:val="en-GB"/>
        </w:rPr>
      </w:pPr>
    </w:p>
    <w:p w14:paraId="25152264" w14:textId="77777777" w:rsidR="00B853C5" w:rsidRDefault="00B853C5" w:rsidP="00D66C55">
      <w:pPr>
        <w:rPr>
          <w:b/>
          <w:bCs/>
          <w:sz w:val="24"/>
          <w:szCs w:val="24"/>
          <w:lang w:val="en-GB"/>
        </w:rPr>
      </w:pPr>
    </w:p>
    <w:p w14:paraId="27B7A08F" w14:textId="77777777" w:rsidR="00B853C5" w:rsidRDefault="00B853C5" w:rsidP="00D66C55">
      <w:pPr>
        <w:rPr>
          <w:b/>
          <w:bCs/>
          <w:sz w:val="24"/>
          <w:szCs w:val="24"/>
          <w:lang w:val="en-GB"/>
        </w:rPr>
      </w:pPr>
    </w:p>
    <w:p w14:paraId="2B141D79" w14:textId="77777777" w:rsidR="00B853C5" w:rsidRDefault="00B853C5" w:rsidP="00D66C55">
      <w:pPr>
        <w:rPr>
          <w:b/>
          <w:bCs/>
          <w:sz w:val="24"/>
          <w:szCs w:val="24"/>
          <w:lang w:val="en-GB"/>
        </w:rPr>
      </w:pPr>
    </w:p>
    <w:p w14:paraId="5C83A78F" w14:textId="77777777" w:rsidR="00B853C5" w:rsidRDefault="00B853C5" w:rsidP="00D66C55">
      <w:pPr>
        <w:rPr>
          <w:b/>
          <w:bCs/>
          <w:sz w:val="24"/>
          <w:szCs w:val="24"/>
          <w:lang w:val="en-GB"/>
        </w:rPr>
      </w:pPr>
    </w:p>
    <w:p w14:paraId="7C5BFAD8" w14:textId="77777777" w:rsidR="00B853C5" w:rsidRDefault="00B853C5" w:rsidP="00D66C55">
      <w:pPr>
        <w:rPr>
          <w:b/>
          <w:bCs/>
          <w:sz w:val="24"/>
          <w:szCs w:val="24"/>
          <w:lang w:val="en-GB"/>
        </w:rPr>
      </w:pPr>
    </w:p>
    <w:p w14:paraId="4767D35A" w14:textId="77777777" w:rsidR="00B853C5" w:rsidRDefault="00B853C5" w:rsidP="00D66C55">
      <w:pPr>
        <w:rPr>
          <w:b/>
          <w:bCs/>
          <w:sz w:val="24"/>
          <w:szCs w:val="24"/>
          <w:lang w:val="en-GB"/>
        </w:rPr>
      </w:pPr>
    </w:p>
    <w:p w14:paraId="031DE749" w14:textId="77777777" w:rsidR="00B853C5" w:rsidRDefault="00B853C5" w:rsidP="00D66C55">
      <w:pPr>
        <w:rPr>
          <w:b/>
          <w:bCs/>
          <w:sz w:val="24"/>
          <w:szCs w:val="24"/>
          <w:lang w:val="en-GB"/>
        </w:rPr>
      </w:pPr>
    </w:p>
    <w:p w14:paraId="567901DC" w14:textId="77777777" w:rsidR="00B853C5" w:rsidRDefault="00B853C5" w:rsidP="00D66C55">
      <w:pPr>
        <w:rPr>
          <w:b/>
          <w:bCs/>
          <w:sz w:val="24"/>
          <w:szCs w:val="24"/>
          <w:lang w:val="en-GB"/>
        </w:rPr>
      </w:pPr>
    </w:p>
    <w:p w14:paraId="4151A37D" w14:textId="77777777" w:rsidR="00B853C5" w:rsidRDefault="00B853C5" w:rsidP="00D66C55">
      <w:pPr>
        <w:rPr>
          <w:b/>
          <w:bCs/>
          <w:sz w:val="24"/>
          <w:szCs w:val="24"/>
          <w:lang w:val="en-GB"/>
        </w:rPr>
      </w:pPr>
    </w:p>
    <w:p w14:paraId="4E04289E" w14:textId="77777777" w:rsidR="00B853C5" w:rsidRDefault="00B853C5" w:rsidP="00D66C55">
      <w:pPr>
        <w:rPr>
          <w:b/>
          <w:bCs/>
          <w:sz w:val="24"/>
          <w:szCs w:val="24"/>
          <w:lang w:val="en-GB"/>
        </w:rPr>
      </w:pPr>
    </w:p>
    <w:p w14:paraId="0C1F80A2" w14:textId="77777777" w:rsidR="00B853C5" w:rsidRDefault="00B853C5" w:rsidP="00D66C55">
      <w:pPr>
        <w:rPr>
          <w:b/>
          <w:bCs/>
          <w:sz w:val="24"/>
          <w:szCs w:val="24"/>
          <w:lang w:val="en-GB"/>
        </w:rPr>
      </w:pPr>
    </w:p>
    <w:p w14:paraId="2BC11334" w14:textId="11E8EBA9" w:rsidR="00326C76" w:rsidRDefault="00326C76" w:rsidP="00D66C55">
      <w:pPr>
        <w:jc w:val="both"/>
        <w:rPr>
          <w:b/>
          <w:bCs/>
          <w:sz w:val="24"/>
          <w:szCs w:val="24"/>
          <w:lang w:bidi="ar-YE"/>
        </w:rPr>
      </w:pPr>
      <w:r w:rsidRPr="00D66C55">
        <w:rPr>
          <w:b/>
          <w:bCs/>
          <w:sz w:val="24"/>
          <w:szCs w:val="24"/>
        </w:rPr>
        <w:lastRenderedPageBreak/>
        <w:t>2.3</w:t>
      </w:r>
      <w:r w:rsidR="00D66C55" w:rsidRPr="00D66C55">
        <w:rPr>
          <w:b/>
          <w:bCs/>
          <w:sz w:val="24"/>
          <w:szCs w:val="24"/>
        </w:rPr>
        <w:t xml:space="preserve"> </w:t>
      </w:r>
      <w:r w:rsidR="00D66C55">
        <w:rPr>
          <w:b/>
          <w:bCs/>
          <w:sz w:val="24"/>
          <w:szCs w:val="24"/>
        </w:rPr>
        <w:t xml:space="preserve">    </w:t>
      </w:r>
      <w:r w:rsidR="00D66C55" w:rsidRPr="00D66C55">
        <w:rPr>
          <w:b/>
          <w:bCs/>
          <w:sz w:val="24"/>
          <w:szCs w:val="24"/>
          <w:lang w:bidi="ar-YE"/>
        </w:rPr>
        <w:t>Implementation plan</w:t>
      </w:r>
    </w:p>
    <w:p w14:paraId="4449B660" w14:textId="77777777" w:rsidR="00B853C5" w:rsidRDefault="00B853C5" w:rsidP="00D66C55">
      <w:pPr>
        <w:jc w:val="both"/>
        <w:rPr>
          <w:b/>
          <w:bCs/>
          <w:sz w:val="24"/>
          <w:szCs w:val="24"/>
          <w:lang w:bidi="ar-YE"/>
        </w:rPr>
      </w:pPr>
    </w:p>
    <w:p w14:paraId="52301048" w14:textId="77777777" w:rsidR="00B853C5" w:rsidRDefault="00B853C5" w:rsidP="00D66C55">
      <w:pPr>
        <w:jc w:val="both"/>
        <w:rPr>
          <w:b/>
          <w:bCs/>
          <w:sz w:val="24"/>
          <w:szCs w:val="24"/>
          <w:lang w:bidi="ar-YE"/>
        </w:rPr>
      </w:pPr>
    </w:p>
    <w:p w14:paraId="6914A8F8" w14:textId="77777777" w:rsidR="00B853C5" w:rsidRDefault="00B853C5" w:rsidP="00D66C55">
      <w:pPr>
        <w:jc w:val="both"/>
        <w:rPr>
          <w:b/>
          <w:bCs/>
          <w:sz w:val="24"/>
          <w:szCs w:val="24"/>
          <w:lang w:bidi="ar-YE"/>
        </w:rPr>
      </w:pPr>
    </w:p>
    <w:p w14:paraId="06381185" w14:textId="77777777" w:rsidR="00B853C5" w:rsidRDefault="00B853C5" w:rsidP="00D66C55">
      <w:pPr>
        <w:jc w:val="both"/>
        <w:rPr>
          <w:b/>
          <w:bCs/>
          <w:sz w:val="24"/>
          <w:szCs w:val="24"/>
          <w:lang w:bidi="ar-YE"/>
        </w:rPr>
      </w:pPr>
    </w:p>
    <w:p w14:paraId="44446A7F" w14:textId="77777777" w:rsidR="00B853C5" w:rsidRDefault="00B853C5" w:rsidP="00D66C55">
      <w:pPr>
        <w:jc w:val="both"/>
        <w:rPr>
          <w:b/>
          <w:bCs/>
          <w:sz w:val="24"/>
          <w:szCs w:val="24"/>
          <w:lang w:bidi="ar-YE"/>
        </w:rPr>
      </w:pPr>
    </w:p>
    <w:p w14:paraId="60B67B8E" w14:textId="77777777" w:rsidR="00B853C5" w:rsidRDefault="00B853C5" w:rsidP="00D66C55">
      <w:pPr>
        <w:jc w:val="both"/>
        <w:rPr>
          <w:b/>
          <w:bCs/>
          <w:sz w:val="24"/>
          <w:szCs w:val="24"/>
          <w:lang w:bidi="ar-YE"/>
        </w:rPr>
      </w:pPr>
    </w:p>
    <w:p w14:paraId="7636837B" w14:textId="77777777" w:rsidR="00B853C5" w:rsidRDefault="00B853C5" w:rsidP="00D66C55">
      <w:pPr>
        <w:jc w:val="both"/>
        <w:rPr>
          <w:b/>
          <w:bCs/>
          <w:sz w:val="24"/>
          <w:szCs w:val="24"/>
          <w:lang w:bidi="ar-YE"/>
        </w:rPr>
      </w:pPr>
    </w:p>
    <w:p w14:paraId="69DF64E6" w14:textId="77777777" w:rsidR="00B853C5" w:rsidRDefault="00B853C5" w:rsidP="00D66C55">
      <w:pPr>
        <w:jc w:val="both"/>
        <w:rPr>
          <w:b/>
          <w:bCs/>
          <w:sz w:val="24"/>
          <w:szCs w:val="24"/>
          <w:lang w:bidi="ar-YE"/>
        </w:rPr>
      </w:pPr>
    </w:p>
    <w:p w14:paraId="3003C662" w14:textId="77777777" w:rsidR="00B853C5" w:rsidRDefault="00B853C5" w:rsidP="00D66C55">
      <w:pPr>
        <w:jc w:val="both"/>
        <w:rPr>
          <w:b/>
          <w:bCs/>
          <w:sz w:val="24"/>
          <w:szCs w:val="24"/>
          <w:lang w:bidi="ar-YE"/>
        </w:rPr>
      </w:pPr>
    </w:p>
    <w:p w14:paraId="3EB8F152" w14:textId="77777777" w:rsidR="00B853C5" w:rsidRDefault="00B853C5" w:rsidP="00D66C55">
      <w:pPr>
        <w:jc w:val="both"/>
        <w:rPr>
          <w:b/>
          <w:bCs/>
          <w:sz w:val="24"/>
          <w:szCs w:val="24"/>
          <w:lang w:bidi="ar-YE"/>
        </w:rPr>
      </w:pPr>
    </w:p>
    <w:p w14:paraId="463086F2" w14:textId="77777777" w:rsidR="00B853C5" w:rsidRDefault="00B853C5" w:rsidP="00D66C55">
      <w:pPr>
        <w:jc w:val="both"/>
        <w:rPr>
          <w:b/>
          <w:bCs/>
          <w:sz w:val="24"/>
          <w:szCs w:val="24"/>
          <w:lang w:bidi="ar-YE"/>
        </w:rPr>
      </w:pPr>
    </w:p>
    <w:p w14:paraId="2F1FDF3E" w14:textId="77777777" w:rsidR="00B853C5" w:rsidRDefault="00B853C5" w:rsidP="00D66C55">
      <w:pPr>
        <w:jc w:val="both"/>
        <w:rPr>
          <w:b/>
          <w:bCs/>
          <w:sz w:val="24"/>
          <w:szCs w:val="24"/>
          <w:lang w:bidi="ar-YE"/>
        </w:rPr>
      </w:pPr>
    </w:p>
    <w:p w14:paraId="24520A85" w14:textId="77777777" w:rsidR="00B853C5" w:rsidRDefault="00B853C5" w:rsidP="00D66C55">
      <w:pPr>
        <w:jc w:val="both"/>
        <w:rPr>
          <w:b/>
          <w:bCs/>
          <w:sz w:val="24"/>
          <w:szCs w:val="24"/>
          <w:lang w:bidi="ar-YE"/>
        </w:rPr>
      </w:pPr>
    </w:p>
    <w:p w14:paraId="5BE53B54" w14:textId="77777777" w:rsidR="00B853C5" w:rsidRDefault="00B853C5" w:rsidP="00D66C55">
      <w:pPr>
        <w:jc w:val="both"/>
        <w:rPr>
          <w:b/>
          <w:bCs/>
          <w:sz w:val="24"/>
          <w:szCs w:val="24"/>
          <w:lang w:bidi="ar-YE"/>
        </w:rPr>
      </w:pPr>
    </w:p>
    <w:p w14:paraId="235CEDE7" w14:textId="77777777" w:rsidR="00B853C5" w:rsidRDefault="00B853C5" w:rsidP="00D66C55">
      <w:pPr>
        <w:jc w:val="both"/>
        <w:rPr>
          <w:b/>
          <w:bCs/>
          <w:sz w:val="24"/>
          <w:szCs w:val="24"/>
          <w:lang w:bidi="ar-YE"/>
        </w:rPr>
      </w:pPr>
    </w:p>
    <w:p w14:paraId="37FE7FCA" w14:textId="77777777" w:rsidR="00B853C5" w:rsidRDefault="00B853C5" w:rsidP="00D66C55">
      <w:pPr>
        <w:jc w:val="both"/>
        <w:rPr>
          <w:b/>
          <w:bCs/>
          <w:sz w:val="24"/>
          <w:szCs w:val="24"/>
          <w:lang w:bidi="ar-YE"/>
        </w:rPr>
      </w:pPr>
    </w:p>
    <w:p w14:paraId="79F46D23" w14:textId="77777777" w:rsidR="00B853C5" w:rsidRDefault="00B853C5" w:rsidP="00D66C55">
      <w:pPr>
        <w:jc w:val="both"/>
        <w:rPr>
          <w:b/>
          <w:bCs/>
          <w:sz w:val="24"/>
          <w:szCs w:val="24"/>
          <w:lang w:bidi="ar-YE"/>
        </w:rPr>
      </w:pPr>
    </w:p>
    <w:p w14:paraId="4D88BF47" w14:textId="25AC3EFD" w:rsidR="00326C76" w:rsidRDefault="00326C76" w:rsidP="00D66C55">
      <w:pPr>
        <w:rPr>
          <w:b/>
          <w:bCs/>
          <w:sz w:val="24"/>
          <w:szCs w:val="24"/>
        </w:rPr>
      </w:pPr>
      <w:r w:rsidRPr="00D66C55">
        <w:rPr>
          <w:b/>
          <w:bCs/>
          <w:sz w:val="24"/>
          <w:szCs w:val="24"/>
        </w:rPr>
        <w:lastRenderedPageBreak/>
        <w:t>2.4</w:t>
      </w:r>
      <w:r w:rsidR="00D66C55" w:rsidRPr="00D66C55">
        <w:rPr>
          <w:b/>
          <w:bCs/>
          <w:sz w:val="24"/>
          <w:szCs w:val="24"/>
        </w:rPr>
        <w:t xml:space="preserve"> </w:t>
      </w:r>
      <w:r w:rsidR="00D66C55">
        <w:rPr>
          <w:b/>
          <w:bCs/>
          <w:sz w:val="24"/>
          <w:szCs w:val="24"/>
        </w:rPr>
        <w:t xml:space="preserve">    </w:t>
      </w:r>
      <w:r w:rsidR="00D66C55" w:rsidRPr="00D66C55">
        <w:rPr>
          <w:b/>
          <w:bCs/>
          <w:sz w:val="24"/>
          <w:szCs w:val="24"/>
        </w:rPr>
        <w:t>Project Manpower</w:t>
      </w:r>
    </w:p>
    <w:p w14:paraId="0441AB6D" w14:textId="77777777" w:rsidR="00B853C5" w:rsidRDefault="00B853C5" w:rsidP="00D66C55">
      <w:pPr>
        <w:rPr>
          <w:b/>
          <w:bCs/>
          <w:sz w:val="24"/>
          <w:szCs w:val="24"/>
        </w:rPr>
      </w:pPr>
    </w:p>
    <w:p w14:paraId="2E5554D5" w14:textId="77777777" w:rsidR="00B853C5" w:rsidRDefault="00B853C5" w:rsidP="00D66C55">
      <w:pPr>
        <w:rPr>
          <w:b/>
          <w:bCs/>
          <w:sz w:val="24"/>
          <w:szCs w:val="24"/>
        </w:rPr>
      </w:pPr>
    </w:p>
    <w:p w14:paraId="2777EA9C" w14:textId="77777777" w:rsidR="00B853C5" w:rsidRDefault="00B853C5" w:rsidP="00D66C55">
      <w:pPr>
        <w:rPr>
          <w:b/>
          <w:bCs/>
          <w:sz w:val="24"/>
          <w:szCs w:val="24"/>
        </w:rPr>
      </w:pPr>
    </w:p>
    <w:p w14:paraId="700B1F13" w14:textId="77777777" w:rsidR="00B853C5" w:rsidRDefault="00B853C5" w:rsidP="00D66C55">
      <w:pPr>
        <w:rPr>
          <w:b/>
          <w:bCs/>
          <w:sz w:val="24"/>
          <w:szCs w:val="24"/>
        </w:rPr>
      </w:pPr>
    </w:p>
    <w:p w14:paraId="1648B05B" w14:textId="77777777" w:rsidR="00B853C5" w:rsidRDefault="00B853C5" w:rsidP="00D66C55">
      <w:pPr>
        <w:rPr>
          <w:b/>
          <w:bCs/>
          <w:sz w:val="24"/>
          <w:szCs w:val="24"/>
        </w:rPr>
      </w:pPr>
    </w:p>
    <w:p w14:paraId="57C32D0F" w14:textId="77777777" w:rsidR="00B853C5" w:rsidRDefault="00B853C5" w:rsidP="00D66C55">
      <w:pPr>
        <w:rPr>
          <w:b/>
          <w:bCs/>
          <w:sz w:val="24"/>
          <w:szCs w:val="24"/>
        </w:rPr>
      </w:pPr>
    </w:p>
    <w:p w14:paraId="41344D62" w14:textId="77777777" w:rsidR="00B853C5" w:rsidRDefault="00B853C5" w:rsidP="00D66C55">
      <w:pPr>
        <w:rPr>
          <w:b/>
          <w:bCs/>
          <w:sz w:val="24"/>
          <w:szCs w:val="24"/>
        </w:rPr>
      </w:pPr>
    </w:p>
    <w:p w14:paraId="4A9D8EE6" w14:textId="77777777" w:rsidR="00B853C5" w:rsidRDefault="00B853C5" w:rsidP="00D66C55">
      <w:pPr>
        <w:rPr>
          <w:b/>
          <w:bCs/>
          <w:sz w:val="24"/>
          <w:szCs w:val="24"/>
        </w:rPr>
      </w:pPr>
    </w:p>
    <w:p w14:paraId="5967302D" w14:textId="77777777" w:rsidR="00B853C5" w:rsidRDefault="00B853C5" w:rsidP="00D66C55">
      <w:pPr>
        <w:rPr>
          <w:b/>
          <w:bCs/>
          <w:sz w:val="24"/>
          <w:szCs w:val="24"/>
        </w:rPr>
      </w:pPr>
    </w:p>
    <w:p w14:paraId="09F1EE37" w14:textId="77777777" w:rsidR="00B853C5" w:rsidRDefault="00B853C5" w:rsidP="00D66C55">
      <w:pPr>
        <w:rPr>
          <w:b/>
          <w:bCs/>
          <w:sz w:val="24"/>
          <w:szCs w:val="24"/>
        </w:rPr>
      </w:pPr>
    </w:p>
    <w:p w14:paraId="0E6B5FAD" w14:textId="77777777" w:rsidR="00B853C5" w:rsidRDefault="00B853C5" w:rsidP="00D66C55">
      <w:pPr>
        <w:rPr>
          <w:b/>
          <w:bCs/>
          <w:sz w:val="24"/>
          <w:szCs w:val="24"/>
        </w:rPr>
      </w:pPr>
    </w:p>
    <w:p w14:paraId="2B6083B0" w14:textId="77777777" w:rsidR="00B853C5" w:rsidRDefault="00B853C5" w:rsidP="00D66C55">
      <w:pPr>
        <w:rPr>
          <w:b/>
          <w:bCs/>
          <w:sz w:val="24"/>
          <w:szCs w:val="24"/>
        </w:rPr>
      </w:pPr>
    </w:p>
    <w:p w14:paraId="576F7330" w14:textId="77777777" w:rsidR="00B853C5" w:rsidRDefault="00B853C5" w:rsidP="00D66C55">
      <w:pPr>
        <w:rPr>
          <w:b/>
          <w:bCs/>
          <w:sz w:val="24"/>
          <w:szCs w:val="24"/>
        </w:rPr>
      </w:pPr>
    </w:p>
    <w:p w14:paraId="2863A8B5" w14:textId="77777777" w:rsidR="00B853C5" w:rsidRDefault="00B853C5" w:rsidP="00D66C55">
      <w:pPr>
        <w:rPr>
          <w:b/>
          <w:bCs/>
          <w:sz w:val="24"/>
          <w:szCs w:val="24"/>
        </w:rPr>
      </w:pPr>
    </w:p>
    <w:p w14:paraId="039EF2AE" w14:textId="77777777" w:rsidR="00B853C5" w:rsidRDefault="00B853C5" w:rsidP="00D66C55">
      <w:pPr>
        <w:rPr>
          <w:b/>
          <w:bCs/>
          <w:sz w:val="24"/>
          <w:szCs w:val="24"/>
        </w:rPr>
      </w:pPr>
    </w:p>
    <w:p w14:paraId="7514C444" w14:textId="77777777" w:rsidR="00B853C5" w:rsidRDefault="00B853C5" w:rsidP="00D66C55">
      <w:pPr>
        <w:rPr>
          <w:b/>
          <w:bCs/>
          <w:sz w:val="24"/>
          <w:szCs w:val="24"/>
        </w:rPr>
      </w:pPr>
    </w:p>
    <w:p w14:paraId="607638C5" w14:textId="77777777" w:rsidR="00B853C5" w:rsidRDefault="00B853C5" w:rsidP="00D66C55">
      <w:pPr>
        <w:rPr>
          <w:b/>
          <w:bCs/>
          <w:sz w:val="24"/>
          <w:szCs w:val="24"/>
        </w:rPr>
      </w:pPr>
    </w:p>
    <w:p w14:paraId="21032EB9" w14:textId="658004C2" w:rsidR="00326C76" w:rsidRDefault="00326C76" w:rsidP="00D66C55">
      <w:pPr>
        <w:rPr>
          <w:b/>
          <w:bCs/>
          <w:sz w:val="24"/>
          <w:szCs w:val="24"/>
        </w:rPr>
      </w:pPr>
      <w:r w:rsidRPr="00D66C55">
        <w:rPr>
          <w:b/>
          <w:bCs/>
          <w:sz w:val="24"/>
          <w:szCs w:val="24"/>
        </w:rPr>
        <w:lastRenderedPageBreak/>
        <w:t>2.5</w:t>
      </w:r>
      <w:r w:rsidR="00D66C55" w:rsidRPr="00D66C55">
        <w:rPr>
          <w:b/>
          <w:bCs/>
          <w:sz w:val="24"/>
          <w:szCs w:val="24"/>
        </w:rPr>
        <w:t xml:space="preserve"> </w:t>
      </w:r>
      <w:r w:rsidR="00D66C55">
        <w:rPr>
          <w:b/>
          <w:bCs/>
          <w:sz w:val="24"/>
          <w:szCs w:val="24"/>
        </w:rPr>
        <w:t xml:space="preserve">    </w:t>
      </w:r>
      <w:r w:rsidR="00D66C55" w:rsidRPr="00D66C55">
        <w:rPr>
          <w:b/>
          <w:bCs/>
          <w:sz w:val="24"/>
          <w:szCs w:val="24"/>
        </w:rPr>
        <w:t>List of the contractor-owned equipment</w:t>
      </w:r>
    </w:p>
    <w:p w14:paraId="0ACCCBD3" w14:textId="77777777" w:rsidR="00B853C5" w:rsidRDefault="00B853C5" w:rsidP="00D66C55">
      <w:pPr>
        <w:rPr>
          <w:b/>
          <w:bCs/>
          <w:sz w:val="24"/>
          <w:szCs w:val="24"/>
        </w:rPr>
      </w:pPr>
    </w:p>
    <w:p w14:paraId="3077CB5C" w14:textId="77777777" w:rsidR="00B853C5" w:rsidRDefault="00B853C5" w:rsidP="00D66C55">
      <w:pPr>
        <w:rPr>
          <w:b/>
          <w:bCs/>
          <w:sz w:val="24"/>
          <w:szCs w:val="24"/>
        </w:rPr>
      </w:pPr>
    </w:p>
    <w:p w14:paraId="5982116D" w14:textId="77777777" w:rsidR="00B853C5" w:rsidRDefault="00B853C5" w:rsidP="00D66C55">
      <w:pPr>
        <w:rPr>
          <w:b/>
          <w:bCs/>
          <w:sz w:val="24"/>
          <w:szCs w:val="24"/>
        </w:rPr>
      </w:pPr>
    </w:p>
    <w:p w14:paraId="4AC4D3AA" w14:textId="77777777" w:rsidR="00B853C5" w:rsidRDefault="00B853C5" w:rsidP="00D66C55">
      <w:pPr>
        <w:rPr>
          <w:b/>
          <w:bCs/>
          <w:sz w:val="24"/>
          <w:szCs w:val="24"/>
        </w:rPr>
      </w:pPr>
    </w:p>
    <w:p w14:paraId="19061904" w14:textId="77777777" w:rsidR="00B853C5" w:rsidRDefault="00B853C5" w:rsidP="00D66C55">
      <w:pPr>
        <w:rPr>
          <w:b/>
          <w:bCs/>
          <w:sz w:val="24"/>
          <w:szCs w:val="24"/>
        </w:rPr>
      </w:pPr>
    </w:p>
    <w:p w14:paraId="380F9C2A" w14:textId="77777777" w:rsidR="00B853C5" w:rsidRDefault="00B853C5" w:rsidP="00D66C55">
      <w:pPr>
        <w:rPr>
          <w:b/>
          <w:bCs/>
          <w:sz w:val="24"/>
          <w:szCs w:val="24"/>
        </w:rPr>
      </w:pPr>
    </w:p>
    <w:p w14:paraId="368342AB" w14:textId="77777777" w:rsidR="00B853C5" w:rsidRDefault="00B853C5" w:rsidP="00D66C55">
      <w:pPr>
        <w:rPr>
          <w:b/>
          <w:bCs/>
          <w:sz w:val="24"/>
          <w:szCs w:val="24"/>
        </w:rPr>
      </w:pPr>
    </w:p>
    <w:p w14:paraId="2151F163" w14:textId="77777777" w:rsidR="00B853C5" w:rsidRDefault="00B853C5" w:rsidP="00D66C55">
      <w:pPr>
        <w:rPr>
          <w:b/>
          <w:bCs/>
          <w:sz w:val="24"/>
          <w:szCs w:val="24"/>
        </w:rPr>
      </w:pPr>
    </w:p>
    <w:p w14:paraId="0269F6B5" w14:textId="77777777" w:rsidR="00B853C5" w:rsidRDefault="00B853C5" w:rsidP="00D66C55">
      <w:pPr>
        <w:rPr>
          <w:b/>
          <w:bCs/>
          <w:sz w:val="24"/>
          <w:szCs w:val="24"/>
        </w:rPr>
      </w:pPr>
    </w:p>
    <w:p w14:paraId="0D926062" w14:textId="77777777" w:rsidR="00B853C5" w:rsidRDefault="00B853C5" w:rsidP="00D66C55">
      <w:pPr>
        <w:rPr>
          <w:b/>
          <w:bCs/>
          <w:sz w:val="24"/>
          <w:szCs w:val="24"/>
        </w:rPr>
      </w:pPr>
    </w:p>
    <w:p w14:paraId="609E641D" w14:textId="77777777" w:rsidR="00B853C5" w:rsidRDefault="00B853C5" w:rsidP="00D66C55">
      <w:pPr>
        <w:rPr>
          <w:b/>
          <w:bCs/>
          <w:sz w:val="24"/>
          <w:szCs w:val="24"/>
        </w:rPr>
      </w:pPr>
    </w:p>
    <w:p w14:paraId="674CF328" w14:textId="77777777" w:rsidR="00B853C5" w:rsidRDefault="00B853C5" w:rsidP="00D66C55">
      <w:pPr>
        <w:rPr>
          <w:b/>
          <w:bCs/>
          <w:sz w:val="24"/>
          <w:szCs w:val="24"/>
        </w:rPr>
      </w:pPr>
    </w:p>
    <w:p w14:paraId="7603239A" w14:textId="77777777" w:rsidR="00B853C5" w:rsidRDefault="00B853C5" w:rsidP="00D66C55">
      <w:pPr>
        <w:rPr>
          <w:b/>
          <w:bCs/>
          <w:sz w:val="24"/>
          <w:szCs w:val="24"/>
        </w:rPr>
      </w:pPr>
    </w:p>
    <w:p w14:paraId="66C6F5E5" w14:textId="77777777" w:rsidR="00B853C5" w:rsidRDefault="00B853C5" w:rsidP="00D66C55">
      <w:pPr>
        <w:rPr>
          <w:b/>
          <w:bCs/>
          <w:sz w:val="24"/>
          <w:szCs w:val="24"/>
        </w:rPr>
      </w:pPr>
    </w:p>
    <w:p w14:paraId="5DBAE8C8" w14:textId="77777777" w:rsidR="00B853C5" w:rsidRDefault="00B853C5" w:rsidP="00D66C55">
      <w:pPr>
        <w:rPr>
          <w:b/>
          <w:bCs/>
          <w:sz w:val="24"/>
          <w:szCs w:val="24"/>
        </w:rPr>
      </w:pPr>
    </w:p>
    <w:p w14:paraId="032FBCD0" w14:textId="77777777" w:rsidR="00B853C5" w:rsidRDefault="00B853C5" w:rsidP="00D66C55">
      <w:pPr>
        <w:rPr>
          <w:b/>
          <w:bCs/>
          <w:sz w:val="24"/>
          <w:szCs w:val="24"/>
        </w:rPr>
      </w:pPr>
    </w:p>
    <w:p w14:paraId="7CA74F9A" w14:textId="77777777" w:rsidR="00B853C5" w:rsidRDefault="00B853C5" w:rsidP="00D66C55">
      <w:pPr>
        <w:rPr>
          <w:b/>
          <w:bCs/>
          <w:sz w:val="24"/>
          <w:szCs w:val="24"/>
        </w:rPr>
      </w:pPr>
    </w:p>
    <w:p w14:paraId="16CF6BC4" w14:textId="6A79B904" w:rsidR="00326C76" w:rsidRDefault="00326C76" w:rsidP="00D66C55">
      <w:pPr>
        <w:jc w:val="both"/>
        <w:rPr>
          <w:b/>
          <w:bCs/>
          <w:sz w:val="24"/>
          <w:szCs w:val="24"/>
        </w:rPr>
      </w:pPr>
      <w:r w:rsidRPr="00D66C55">
        <w:rPr>
          <w:b/>
          <w:bCs/>
          <w:sz w:val="24"/>
          <w:szCs w:val="24"/>
        </w:rPr>
        <w:lastRenderedPageBreak/>
        <w:t>2.6</w:t>
      </w:r>
      <w:r w:rsidR="00D66C55">
        <w:rPr>
          <w:b/>
          <w:bCs/>
          <w:sz w:val="24"/>
          <w:szCs w:val="24"/>
        </w:rPr>
        <w:t xml:space="preserve">    </w:t>
      </w:r>
      <w:r w:rsidR="00D66C55" w:rsidRPr="00D66C55">
        <w:rPr>
          <w:b/>
          <w:bCs/>
          <w:sz w:val="24"/>
          <w:szCs w:val="24"/>
        </w:rPr>
        <w:t xml:space="preserve"> List of the proposed equipment for the project</w:t>
      </w:r>
    </w:p>
    <w:p w14:paraId="045FE7F0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4C153EDA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681FBD14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01961CC5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34A51A30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06908F9D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68DF18EF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2BE8C34A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4D10AE73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130923B1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19510F0E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0AF84F32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51DEEFAE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6F1701CE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6FFF27B9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6B22919D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31D8A50C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21E26EA7" w14:textId="4B54755C" w:rsidR="00326C76" w:rsidRPr="006825C0" w:rsidRDefault="00326C76" w:rsidP="00D66C55">
      <w:pPr>
        <w:jc w:val="both"/>
        <w:rPr>
          <w:b/>
          <w:bCs/>
          <w:sz w:val="24"/>
          <w:szCs w:val="24"/>
          <w:lang w:val="en-GB"/>
        </w:rPr>
      </w:pPr>
      <w:r w:rsidRPr="00D66C55">
        <w:rPr>
          <w:b/>
          <w:bCs/>
          <w:sz w:val="24"/>
          <w:szCs w:val="24"/>
        </w:rPr>
        <w:lastRenderedPageBreak/>
        <w:t>2.7</w:t>
      </w:r>
      <w:r w:rsidR="00D66C55">
        <w:rPr>
          <w:b/>
          <w:bCs/>
          <w:sz w:val="24"/>
          <w:szCs w:val="24"/>
        </w:rPr>
        <w:t xml:space="preserve">    </w:t>
      </w:r>
      <w:r w:rsidR="00D66C55" w:rsidRPr="00D66C55">
        <w:rPr>
          <w:b/>
          <w:bCs/>
          <w:sz w:val="24"/>
          <w:szCs w:val="24"/>
        </w:rPr>
        <w:t xml:space="preserve"> List of project’s required </w:t>
      </w:r>
      <w:r w:rsidR="00BC70CD" w:rsidRPr="00D66C55">
        <w:rPr>
          <w:b/>
          <w:bCs/>
          <w:sz w:val="24"/>
          <w:szCs w:val="24"/>
        </w:rPr>
        <w:t>material</w:t>
      </w:r>
      <w:r w:rsidR="00BC70CD">
        <w:rPr>
          <w:rFonts w:hint="cs"/>
          <w:b/>
          <w:bCs/>
          <w:sz w:val="24"/>
          <w:szCs w:val="24"/>
          <w:rtl/>
        </w:rPr>
        <w:t xml:space="preserve"> </w:t>
      </w:r>
      <w:r w:rsidR="00BC70CD">
        <w:rPr>
          <w:b/>
          <w:bCs/>
          <w:sz w:val="24"/>
          <w:szCs w:val="24"/>
          <w:lang w:val="en-GB"/>
        </w:rPr>
        <w:t>(</w:t>
      </w:r>
      <w:r w:rsidR="006825C0">
        <w:rPr>
          <w:b/>
          <w:bCs/>
          <w:sz w:val="24"/>
          <w:szCs w:val="24"/>
          <w:lang w:val="en-GB"/>
        </w:rPr>
        <w:t>See Annex 1)</w:t>
      </w:r>
    </w:p>
    <w:p w14:paraId="4144B5DB" w14:textId="77777777" w:rsidR="006C30B8" w:rsidRDefault="006C30B8" w:rsidP="00D66C55">
      <w:pPr>
        <w:jc w:val="both"/>
        <w:rPr>
          <w:b/>
          <w:bCs/>
          <w:sz w:val="24"/>
          <w:szCs w:val="24"/>
          <w:lang w:bidi="ar-YE"/>
        </w:rPr>
      </w:pPr>
    </w:p>
    <w:p w14:paraId="4FAD3CFF" w14:textId="77777777" w:rsidR="005E188A" w:rsidRDefault="005E188A" w:rsidP="00D66C55">
      <w:pPr>
        <w:jc w:val="both"/>
        <w:rPr>
          <w:b/>
          <w:bCs/>
          <w:sz w:val="24"/>
          <w:szCs w:val="24"/>
        </w:rPr>
      </w:pPr>
    </w:p>
    <w:p w14:paraId="7B60C45E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0405DA7B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32CDB387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2B3B5124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4D08DA39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47BBA084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06CC49DE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6E3DB684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3AD0E60A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1027981C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457570E4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4078EFA9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5800B263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7A1E8606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60D8ABE3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067BCC9F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148A68F5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10AF0926" w14:textId="2ADBDDC3" w:rsidR="00326C76" w:rsidRDefault="00326C76" w:rsidP="00D66C55">
      <w:pPr>
        <w:jc w:val="both"/>
        <w:rPr>
          <w:b/>
          <w:bCs/>
          <w:sz w:val="24"/>
          <w:szCs w:val="24"/>
        </w:rPr>
      </w:pPr>
      <w:r w:rsidRPr="00D66C55">
        <w:rPr>
          <w:b/>
          <w:bCs/>
          <w:sz w:val="24"/>
          <w:szCs w:val="24"/>
        </w:rPr>
        <w:t>2.8</w:t>
      </w:r>
      <w:r w:rsidR="00D66C55">
        <w:rPr>
          <w:b/>
          <w:bCs/>
          <w:sz w:val="24"/>
          <w:szCs w:val="24"/>
        </w:rPr>
        <w:t xml:space="preserve">    </w:t>
      </w:r>
      <w:r w:rsidR="00D66C55" w:rsidRPr="00D66C55">
        <w:rPr>
          <w:b/>
          <w:bCs/>
          <w:sz w:val="24"/>
          <w:szCs w:val="24"/>
        </w:rPr>
        <w:t xml:space="preserve"> Time Plan (Gantt Chart)</w:t>
      </w:r>
    </w:p>
    <w:p w14:paraId="69C6B7AB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7CFCA819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70CC37CC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4BBC9393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0311496E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6ABBEEC9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7A30F054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63203DE6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25916787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101DB5C0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44B4165A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2AA14E62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4C09DFB7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4F8A9718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4E19E6B8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0244514C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2A974998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232F3847" w14:textId="4DE83091" w:rsidR="00326C76" w:rsidRDefault="00326C76" w:rsidP="00D66C55">
      <w:pPr>
        <w:jc w:val="both"/>
        <w:rPr>
          <w:b/>
          <w:bCs/>
          <w:sz w:val="24"/>
          <w:szCs w:val="24"/>
        </w:rPr>
      </w:pPr>
      <w:r w:rsidRPr="00D66C55">
        <w:rPr>
          <w:b/>
          <w:bCs/>
          <w:sz w:val="24"/>
          <w:szCs w:val="24"/>
        </w:rPr>
        <w:t>2.9</w:t>
      </w:r>
      <w:r w:rsidR="00D66C55" w:rsidRPr="00D66C55">
        <w:rPr>
          <w:b/>
          <w:bCs/>
          <w:sz w:val="24"/>
          <w:szCs w:val="24"/>
        </w:rPr>
        <w:t xml:space="preserve"> </w:t>
      </w:r>
      <w:r w:rsidR="00D66C55">
        <w:rPr>
          <w:b/>
          <w:bCs/>
          <w:sz w:val="24"/>
          <w:szCs w:val="24"/>
        </w:rPr>
        <w:t xml:space="preserve">    </w:t>
      </w:r>
      <w:r w:rsidR="00D66C55" w:rsidRPr="00D66C55">
        <w:rPr>
          <w:b/>
          <w:bCs/>
          <w:sz w:val="24"/>
          <w:szCs w:val="24"/>
        </w:rPr>
        <w:t xml:space="preserve">Site </w:t>
      </w:r>
      <w:r w:rsidR="00D66C55">
        <w:rPr>
          <w:b/>
          <w:bCs/>
          <w:sz w:val="24"/>
          <w:szCs w:val="24"/>
        </w:rPr>
        <w:t>Layout Plan</w:t>
      </w:r>
    </w:p>
    <w:p w14:paraId="5CAB39EE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61A712B6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63E67EDC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65695EC9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690AD4F3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75043FAA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3061ED7B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32BA2981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16416767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40F18CA9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67604315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098EE2DD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63E9E8FE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49716F38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54897828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24B86519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343A6CCB" w14:textId="77777777" w:rsidR="00B853C5" w:rsidRDefault="00B853C5" w:rsidP="00D66C55">
      <w:pPr>
        <w:jc w:val="both"/>
        <w:rPr>
          <w:b/>
          <w:bCs/>
          <w:sz w:val="24"/>
          <w:szCs w:val="24"/>
        </w:rPr>
      </w:pPr>
    </w:p>
    <w:p w14:paraId="4E21E838" w14:textId="7E2147B3" w:rsidR="00326C76" w:rsidRPr="00D66C55" w:rsidRDefault="00326C76" w:rsidP="00D66C55">
      <w:pPr>
        <w:jc w:val="both"/>
        <w:rPr>
          <w:b/>
          <w:bCs/>
          <w:sz w:val="24"/>
          <w:szCs w:val="24"/>
        </w:rPr>
      </w:pPr>
      <w:r w:rsidRPr="00D66C55">
        <w:rPr>
          <w:b/>
          <w:bCs/>
          <w:sz w:val="24"/>
          <w:szCs w:val="24"/>
        </w:rPr>
        <w:t>2.10</w:t>
      </w:r>
      <w:r w:rsidR="00D66C55" w:rsidRPr="00D66C55">
        <w:rPr>
          <w:b/>
          <w:bCs/>
          <w:sz w:val="24"/>
          <w:szCs w:val="24"/>
        </w:rPr>
        <w:t xml:space="preserve"> </w:t>
      </w:r>
      <w:r w:rsidR="00D66C55">
        <w:rPr>
          <w:b/>
          <w:bCs/>
          <w:sz w:val="24"/>
          <w:szCs w:val="24"/>
        </w:rPr>
        <w:t xml:space="preserve">  </w:t>
      </w:r>
      <w:r w:rsidR="00D66C55" w:rsidRPr="00D66C55">
        <w:rPr>
          <w:b/>
          <w:bCs/>
          <w:sz w:val="24"/>
          <w:szCs w:val="24"/>
        </w:rPr>
        <w:t xml:space="preserve">Safety </w:t>
      </w:r>
      <w:r w:rsidR="00D66C55">
        <w:rPr>
          <w:b/>
          <w:bCs/>
          <w:sz w:val="24"/>
          <w:szCs w:val="24"/>
        </w:rPr>
        <w:t>Plan</w:t>
      </w:r>
    </w:p>
    <w:p w14:paraId="5A636257" w14:textId="77777777" w:rsidR="00920225" w:rsidRDefault="00920225" w:rsidP="0063193C"/>
    <w:p w14:paraId="7E08231F" w14:textId="77777777" w:rsidR="0063193C" w:rsidRDefault="0063193C" w:rsidP="0063193C"/>
    <w:p w14:paraId="73BB4C1B" w14:textId="190DDD5B" w:rsidR="00D519BA" w:rsidRPr="00D519BA" w:rsidRDefault="0063193C" w:rsidP="00D519BA">
      <w:pPr>
        <w:rPr>
          <w:lang w:bidi="ar-YE"/>
        </w:rPr>
      </w:pPr>
      <w:r>
        <w:t xml:space="preserve"> </w:t>
      </w:r>
    </w:p>
    <w:sectPr w:rsidR="00D519BA" w:rsidRPr="00D519BA" w:rsidSect="00624EE3">
      <w:headerReference w:type="default" r:id="rId7"/>
      <w:footerReference w:type="default" r:id="rId8"/>
      <w:pgSz w:w="16838" w:h="11906" w:orient="landscape" w:code="9"/>
      <w:pgMar w:top="1985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7B4A3" w14:textId="77777777" w:rsidR="002259C5" w:rsidRDefault="002259C5" w:rsidP="0063193C">
      <w:pPr>
        <w:spacing w:after="0" w:line="240" w:lineRule="auto"/>
      </w:pPr>
      <w:r>
        <w:separator/>
      </w:r>
    </w:p>
  </w:endnote>
  <w:endnote w:type="continuationSeparator" w:id="0">
    <w:p w14:paraId="63C506D7" w14:textId="77777777" w:rsidR="002259C5" w:rsidRDefault="002259C5" w:rsidP="00631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1005070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2F0C27A" w14:textId="7D9262A9" w:rsidR="0063193C" w:rsidRDefault="00DA101E">
            <w:pPr>
              <w:pStyle w:val="a4"/>
              <w:jc w:val="righ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733DC99" wp14:editId="0D81E085">
                      <wp:simplePos x="0" y="0"/>
                      <wp:positionH relativeFrom="column">
                        <wp:posOffset>7994650</wp:posOffset>
                      </wp:positionH>
                      <wp:positionV relativeFrom="paragraph">
                        <wp:posOffset>-89535</wp:posOffset>
                      </wp:positionV>
                      <wp:extent cx="1092200" cy="393700"/>
                      <wp:effectExtent l="19050" t="19050" r="12700" b="2540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220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i="http://schemas.microsoft.com/office/word/2026/wordml/cei">
                  <w:pict>
                    <v:rect w14:anchorId="1347C80A" id="Rectangle 4" o:spid="_x0000_s1026" style="position:absolute;margin-left:629.5pt;margin-top:-7.05pt;width:86pt;height:31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" filled="f" strokecolor="red" strokeweight="2.25pt"/>
                  </w:pict>
                </mc:Fallback>
              </mc:AlternateContent>
            </w:r>
            <w:r w:rsidR="0092022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A7A6671" wp14:editId="56A9EB77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-133985</wp:posOffset>
                      </wp:positionV>
                      <wp:extent cx="2641600" cy="463550"/>
                      <wp:effectExtent l="19050" t="19050" r="25400" b="1270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41600" cy="463550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cei="http://schemas.microsoft.com/office/word/2026/wordml/cei">
                  <w:pict>
                    <v:rect w14:anchorId="3DCA4E28" id="Rectangle 9" o:spid="_x0000_s1026" style="position:absolute;margin-left:-3.5pt;margin-top:-10.55pt;width:208pt;height:36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" filled="f" strokecolor="red" strokeweight="2.25pt"/>
                  </w:pict>
                </mc:Fallback>
              </mc:AlternateContent>
            </w:r>
            <w:r w:rsidR="0063193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2E62EB3" wp14:editId="5FFEE9D8">
                      <wp:simplePos x="0" y="0"/>
                      <wp:positionH relativeFrom="column">
                        <wp:posOffset>-393700</wp:posOffset>
                      </wp:positionH>
                      <wp:positionV relativeFrom="paragraph">
                        <wp:posOffset>-89535</wp:posOffset>
                      </wp:positionV>
                      <wp:extent cx="9620250" cy="44450"/>
                      <wp:effectExtent l="0" t="0" r="19050" b="31750"/>
                      <wp:wrapNone/>
                      <wp:docPr id="8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620250" cy="444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cei="http://schemas.microsoft.com/office/word/2026/wordml/cei">
                  <w:pict>
                    <v:line w14:anchorId="45CD92E8" id="Straight Connector 8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1pt,-7.05pt" to="726.5pt,-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" strokecolor="#4472c4 [3204]" strokeweight=".5pt">
                      <v:stroke joinstyle="miter"/>
                    </v:line>
                  </w:pict>
                </mc:Fallback>
              </mc:AlternateContent>
            </w:r>
            <w:r w:rsidR="0063193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C743B10" wp14:editId="660D87CC">
                      <wp:simplePos x="0" y="0"/>
                      <wp:positionH relativeFrom="column">
                        <wp:posOffset>-82550</wp:posOffset>
                      </wp:positionH>
                      <wp:positionV relativeFrom="paragraph">
                        <wp:posOffset>-26035</wp:posOffset>
                      </wp:positionV>
                      <wp:extent cx="6140450" cy="412750"/>
                      <wp:effectExtent l="0" t="0" r="0" b="6350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140450" cy="4127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BD3D7C8" w14:textId="77777777" w:rsidR="0063193C" w:rsidRDefault="0063193C" w:rsidP="0063193C">
                                  <w:r>
                                    <w:t>Technical offer _ Project title_ Project code</w:t>
                                  </w:r>
                                </w:p>
                                <w:p w14:paraId="2CD7539A" w14:textId="77777777" w:rsidR="0063193C" w:rsidRDefault="0063193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6C743B1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7" type="#_x0000_t202" style="position:absolute;left:0;text-align:left;margin-left:-6.5pt;margin-top:-2.05pt;width:483.5pt;height:32.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" fillcolor="white [3201]" stroked="f" strokeweight=".5pt">
                      <v:textbox>
                        <w:txbxContent>
                          <w:p w14:paraId="6BD3D7C8" w14:textId="77777777" w:rsidR="0063193C" w:rsidRDefault="0063193C" w:rsidP="0063193C">
                            <w:r>
                              <w:t>Technical offer _ Project title_ Project code</w:t>
                            </w:r>
                          </w:p>
                          <w:p w14:paraId="2CD7539A" w14:textId="77777777" w:rsidR="0063193C" w:rsidRDefault="0063193C"/>
                        </w:txbxContent>
                      </v:textbox>
                    </v:shape>
                  </w:pict>
                </mc:Fallback>
              </mc:AlternateContent>
            </w:r>
            <w:r w:rsidR="0063193C">
              <w:t xml:space="preserve">Page </w:t>
            </w:r>
            <w:r w:rsidR="0063193C">
              <w:rPr>
                <w:b/>
                <w:bCs/>
                <w:sz w:val="24"/>
                <w:szCs w:val="24"/>
              </w:rPr>
              <w:fldChar w:fldCharType="begin"/>
            </w:r>
            <w:r w:rsidR="0063193C">
              <w:rPr>
                <w:b/>
                <w:bCs/>
              </w:rPr>
              <w:instrText xml:space="preserve"> PAGE </w:instrText>
            </w:r>
            <w:r w:rsidR="0063193C">
              <w:rPr>
                <w:b/>
                <w:bCs/>
                <w:sz w:val="24"/>
                <w:szCs w:val="24"/>
              </w:rPr>
              <w:fldChar w:fldCharType="separate"/>
            </w:r>
            <w:r w:rsidR="0063193C">
              <w:rPr>
                <w:b/>
                <w:bCs/>
                <w:noProof/>
              </w:rPr>
              <w:t>2</w:t>
            </w:r>
            <w:r w:rsidR="0063193C">
              <w:rPr>
                <w:b/>
                <w:bCs/>
                <w:sz w:val="24"/>
                <w:szCs w:val="24"/>
              </w:rPr>
              <w:fldChar w:fldCharType="end"/>
            </w:r>
            <w:r w:rsidR="0063193C">
              <w:t xml:space="preserve"> of </w:t>
            </w:r>
            <w:r w:rsidR="0063193C">
              <w:rPr>
                <w:b/>
                <w:bCs/>
                <w:sz w:val="24"/>
                <w:szCs w:val="24"/>
              </w:rPr>
              <w:fldChar w:fldCharType="begin"/>
            </w:r>
            <w:r w:rsidR="0063193C">
              <w:rPr>
                <w:b/>
                <w:bCs/>
              </w:rPr>
              <w:instrText xml:space="preserve"> NUMPAGES  </w:instrText>
            </w:r>
            <w:r w:rsidR="0063193C">
              <w:rPr>
                <w:b/>
                <w:bCs/>
                <w:sz w:val="24"/>
                <w:szCs w:val="24"/>
              </w:rPr>
              <w:fldChar w:fldCharType="separate"/>
            </w:r>
            <w:r w:rsidR="0063193C">
              <w:rPr>
                <w:b/>
                <w:bCs/>
                <w:noProof/>
              </w:rPr>
              <w:t>2</w:t>
            </w:r>
            <w:r w:rsidR="0063193C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96A5304" w14:textId="3E59294E" w:rsidR="0063193C" w:rsidRDefault="0063193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465FE" w14:textId="77777777" w:rsidR="002259C5" w:rsidRDefault="002259C5" w:rsidP="0063193C">
      <w:pPr>
        <w:spacing w:after="0" w:line="240" w:lineRule="auto"/>
      </w:pPr>
      <w:r>
        <w:separator/>
      </w:r>
    </w:p>
  </w:footnote>
  <w:footnote w:type="continuationSeparator" w:id="0">
    <w:p w14:paraId="4D3A7300" w14:textId="77777777" w:rsidR="002259C5" w:rsidRDefault="002259C5" w:rsidP="006319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09DDE" w14:textId="0DAE4B55" w:rsidR="005601CA" w:rsidRDefault="00015677">
    <w:pPr>
      <w:pStyle w:val="a3"/>
    </w:pPr>
    <w:r>
      <w:rPr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28CA636" wp14:editId="18D15783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723900" cy="276225"/>
              <wp:effectExtent l="0" t="0" r="0" b="9525"/>
              <wp:wrapNone/>
              <wp:docPr id="1876196744" name="مربع نص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23900" cy="2762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A1B3112" w14:textId="77777777" w:rsidR="00015677" w:rsidRDefault="00015677" w:rsidP="00015677">
                          <w:r>
                            <w:t>Annex I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8CA636" id="_x0000_t202" coordsize="21600,21600" o:spt="202" path="m,l,21600r21600,l21600,xe">
              <v:stroke joinstyle="miter"/>
              <v:path gradientshapeok="t" o:connecttype="rect"/>
            </v:shapetype>
            <v:shape id="مربع نص 7" o:spid="_x0000_s1027" type="#_x0000_t202" style="position:absolute;margin-left:0;margin-top:-.05pt;width:57pt;height:21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" fillcolor="white [3201]" stroked="f" strokeweight=".5pt">
              <v:textbox>
                <w:txbxContent>
                  <w:p w14:paraId="4A1B3112" w14:textId="77777777" w:rsidR="00015677" w:rsidRDefault="00015677" w:rsidP="00015677">
                    <w:r>
                      <w:t>Annex I</w:t>
                    </w:r>
                  </w:p>
                </w:txbxContent>
              </v:textbox>
            </v:shape>
          </w:pict>
        </mc:Fallback>
      </mc:AlternateContent>
    </w:r>
    <w:r w:rsidR="005601CA">
      <w:rPr>
        <w:b/>
        <w:bCs/>
        <w:noProof/>
        <w:sz w:val="24"/>
        <w:szCs w:val="24"/>
        <w:lang w:bidi="ar-YE"/>
      </w:rPr>
      <w:drawing>
        <wp:anchor distT="0" distB="0" distL="114300" distR="114300" simplePos="0" relativeHeight="251666432" behindDoc="0" locked="0" layoutInCell="1" allowOverlap="1" wp14:anchorId="1AFF4263" wp14:editId="1E91C280">
          <wp:simplePos x="0" y="0"/>
          <wp:positionH relativeFrom="margin">
            <wp:align>center</wp:align>
          </wp:positionH>
          <wp:positionV relativeFrom="paragraph">
            <wp:posOffset>-103047</wp:posOffset>
          </wp:positionV>
          <wp:extent cx="698500" cy="698500"/>
          <wp:effectExtent l="0" t="0" r="6350" b="6350"/>
          <wp:wrapNone/>
          <wp:docPr id="47839431" name="Picture 47839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715E4"/>
    <w:multiLevelType w:val="hybridMultilevel"/>
    <w:tmpl w:val="9A1C9C40"/>
    <w:lvl w:ilvl="0" w:tplc="BA1430F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72B23"/>
    <w:multiLevelType w:val="hybridMultilevel"/>
    <w:tmpl w:val="F51A66C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40525"/>
    <w:multiLevelType w:val="hybridMultilevel"/>
    <w:tmpl w:val="1ECA8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A5793C"/>
    <w:multiLevelType w:val="hybridMultilevel"/>
    <w:tmpl w:val="182CA112"/>
    <w:lvl w:ilvl="0" w:tplc="B10C857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AE78A4"/>
    <w:multiLevelType w:val="hybridMultilevel"/>
    <w:tmpl w:val="7AAEF246"/>
    <w:lvl w:ilvl="0" w:tplc="13B43A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F82469"/>
    <w:multiLevelType w:val="multilevel"/>
    <w:tmpl w:val="3356F46C"/>
    <w:lvl w:ilvl="0">
      <w:start w:val="1"/>
      <w:numFmt w:val="decimal"/>
      <w:lvlText w:val="%1.0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7B664082"/>
    <w:multiLevelType w:val="hybridMultilevel"/>
    <w:tmpl w:val="7D1052EA"/>
    <w:lvl w:ilvl="0" w:tplc="053C08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EE4135"/>
    <w:multiLevelType w:val="hybridMultilevel"/>
    <w:tmpl w:val="D7EE5A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9485295">
    <w:abstractNumId w:val="7"/>
  </w:num>
  <w:num w:numId="2" w16cid:durableId="1611861978">
    <w:abstractNumId w:val="5"/>
  </w:num>
  <w:num w:numId="3" w16cid:durableId="231233994">
    <w:abstractNumId w:val="4"/>
  </w:num>
  <w:num w:numId="4" w16cid:durableId="1584485550">
    <w:abstractNumId w:val="6"/>
  </w:num>
  <w:num w:numId="5" w16cid:durableId="412702483">
    <w:abstractNumId w:val="2"/>
  </w:num>
  <w:num w:numId="6" w16cid:durableId="467553554">
    <w:abstractNumId w:val="0"/>
  </w:num>
  <w:num w:numId="7" w16cid:durableId="1325889439">
    <w:abstractNumId w:val="3"/>
  </w:num>
  <w:num w:numId="8" w16cid:durableId="15776639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93C"/>
    <w:rsid w:val="00015677"/>
    <w:rsid w:val="000F23BE"/>
    <w:rsid w:val="00155B43"/>
    <w:rsid w:val="0017248E"/>
    <w:rsid w:val="00172501"/>
    <w:rsid w:val="001B274D"/>
    <w:rsid w:val="002259C5"/>
    <w:rsid w:val="0023281F"/>
    <w:rsid w:val="002C4E58"/>
    <w:rsid w:val="002D1C12"/>
    <w:rsid w:val="002F59D8"/>
    <w:rsid w:val="00326C76"/>
    <w:rsid w:val="0037653A"/>
    <w:rsid w:val="00423BF8"/>
    <w:rsid w:val="004322F1"/>
    <w:rsid w:val="00465279"/>
    <w:rsid w:val="0048340E"/>
    <w:rsid w:val="004B460B"/>
    <w:rsid w:val="004D68F5"/>
    <w:rsid w:val="005601CA"/>
    <w:rsid w:val="005658BB"/>
    <w:rsid w:val="005944D1"/>
    <w:rsid w:val="005D554C"/>
    <w:rsid w:val="005E188A"/>
    <w:rsid w:val="006016D9"/>
    <w:rsid w:val="00624EE3"/>
    <w:rsid w:val="0063193C"/>
    <w:rsid w:val="006825C0"/>
    <w:rsid w:val="006C30B8"/>
    <w:rsid w:val="007741C5"/>
    <w:rsid w:val="007A628A"/>
    <w:rsid w:val="007B17C6"/>
    <w:rsid w:val="0083029D"/>
    <w:rsid w:val="008655CE"/>
    <w:rsid w:val="00885C55"/>
    <w:rsid w:val="008A3B2F"/>
    <w:rsid w:val="00920225"/>
    <w:rsid w:val="0094526D"/>
    <w:rsid w:val="0098277A"/>
    <w:rsid w:val="00987872"/>
    <w:rsid w:val="009B1A74"/>
    <w:rsid w:val="00A0367F"/>
    <w:rsid w:val="00A327F0"/>
    <w:rsid w:val="00A510FC"/>
    <w:rsid w:val="00A708FB"/>
    <w:rsid w:val="00AD063D"/>
    <w:rsid w:val="00B853C5"/>
    <w:rsid w:val="00BC51D8"/>
    <w:rsid w:val="00BC70CD"/>
    <w:rsid w:val="00BD5400"/>
    <w:rsid w:val="00C04989"/>
    <w:rsid w:val="00C96C7A"/>
    <w:rsid w:val="00CD2607"/>
    <w:rsid w:val="00D15594"/>
    <w:rsid w:val="00D519BA"/>
    <w:rsid w:val="00D66C55"/>
    <w:rsid w:val="00DA101E"/>
    <w:rsid w:val="00DB78F6"/>
    <w:rsid w:val="00E4033C"/>
    <w:rsid w:val="00E84A8D"/>
    <w:rsid w:val="00E859A3"/>
    <w:rsid w:val="00FA2913"/>
    <w:rsid w:val="00FD3149"/>
    <w:rsid w:val="00FD34F8"/>
    <w:rsid w:val="00FD78FB"/>
    <w:rsid w:val="00FE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252AFE7C"/>
  <w15:chartTrackingRefBased/>
  <w15:docId w15:val="{00A74BE3-D2F4-40B4-9E76-C15802A68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51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319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63193C"/>
  </w:style>
  <w:style w:type="paragraph" w:styleId="a4">
    <w:name w:val="footer"/>
    <w:basedOn w:val="a"/>
    <w:link w:val="Char0"/>
    <w:uiPriority w:val="99"/>
    <w:unhideWhenUsed/>
    <w:rsid w:val="006319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63193C"/>
  </w:style>
  <w:style w:type="paragraph" w:styleId="a5">
    <w:name w:val="List Paragraph"/>
    <w:basedOn w:val="a"/>
    <w:uiPriority w:val="34"/>
    <w:qFormat/>
    <w:rsid w:val="0063193C"/>
    <w:pPr>
      <w:ind w:left="720"/>
      <w:contextualSpacing/>
    </w:pPr>
  </w:style>
  <w:style w:type="table" w:styleId="a6">
    <w:name w:val="Table Grid"/>
    <w:basedOn w:val="a1"/>
    <w:uiPriority w:val="39"/>
    <w:rsid w:val="009B1A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280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14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Abdulsamad Ali</dc:creator>
  <cp:keywords/>
  <dc:description/>
  <cp:lastModifiedBy>Sulaiman Younias</cp:lastModifiedBy>
  <cp:revision>13</cp:revision>
  <cp:lastPrinted>2023-10-12T05:40:00Z</cp:lastPrinted>
  <dcterms:created xsi:type="dcterms:W3CDTF">2023-10-29T09:42:00Z</dcterms:created>
  <dcterms:modified xsi:type="dcterms:W3CDTF">2026-09-08T10:51:00Z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7c3ba524-c310-4dd5-8857-2a06eb0b74bf</vt:lpwstr>
  </property>
</Properties>
</file>